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4EC73" w14:textId="77777777" w:rsidR="00930F33" w:rsidRDefault="00930F33">
      <w:pPr>
        <w:spacing w:after="0"/>
        <w:rPr>
          <w:lang w:eastAsia="zh-CN"/>
        </w:rPr>
      </w:pPr>
    </w:p>
    <w:p w14:paraId="0BBFB1A0" w14:textId="77777777" w:rsidR="0012003A" w:rsidRDefault="00013F71">
      <w:r>
        <w:rPr>
          <w:rFonts w:ascii="Arial" w:hAnsi="Arial"/>
          <w:sz w:val="48"/>
        </w:rPr>
        <w:t>P13_merged</w:t>
      </w:r>
    </w:p>
    <w:p w14:paraId="540E034B" w14:textId="77777777" w:rsidR="0012003A" w:rsidRDefault="00013F71">
      <w:r>
        <w:rPr>
          <w:rFonts w:ascii="Arial" w:hAnsi="Arial"/>
          <w:color w:val="4F6880"/>
        </w:rPr>
        <w:t>Mon, 12/13 7:01PM • 39:12</w:t>
      </w:r>
    </w:p>
    <w:p w14:paraId="38A1289E" w14:textId="77777777" w:rsidR="0012003A" w:rsidRDefault="00013F71">
      <w:pPr>
        <w:spacing w:before="440" w:after="0"/>
      </w:pPr>
      <w:r>
        <w:rPr>
          <w:rFonts w:ascii="Arial" w:hAnsi="Arial"/>
          <w:b/>
          <w:color w:val="4F6880"/>
        </w:rPr>
        <w:t>SUMMARY KEYWORDS</w:t>
      </w:r>
    </w:p>
    <w:p w14:paraId="199FFD1C" w14:textId="77777777" w:rsidR="0012003A" w:rsidRDefault="00013F71">
      <w:r>
        <w:rPr>
          <w:rFonts w:ascii="Arial" w:hAnsi="Arial"/>
          <w:color w:val="4F6880"/>
        </w:rPr>
        <w:t>posts, color, interact, functionalities, people, questions, emotions, social media, twitter, interaction, express, interface, bunch, person, pictures, possibly, dislike, features, prototypes, perceive</w:t>
      </w:r>
    </w:p>
    <w:p w14:paraId="29BDC821" w14:textId="77777777" w:rsidR="0012003A" w:rsidRDefault="0012003A">
      <w:pPr>
        <w:spacing w:after="0"/>
      </w:pPr>
    </w:p>
    <w:p w14:paraId="70B3733A" w14:textId="77777777" w:rsidR="0012003A" w:rsidRDefault="00013F71">
      <w:pPr>
        <w:spacing w:after="0"/>
      </w:pPr>
      <w:r>
        <w:rPr>
          <w:rFonts w:ascii="Arial" w:hAnsi="Arial"/>
          <w:color w:val="5D7284"/>
        </w:rPr>
        <w:t>00:10</w:t>
      </w:r>
    </w:p>
    <w:p w14:paraId="427643C1" w14:textId="40F8AF31" w:rsidR="0012003A" w:rsidRDefault="00651F66">
      <w:pPr>
        <w:spacing w:after="0"/>
      </w:pPr>
      <w:r>
        <w:rPr>
          <w:rFonts w:ascii="Arial" w:hAnsi="Arial"/>
        </w:rPr>
        <w:t xml:space="preserve">M: </w:t>
      </w:r>
      <w:r w:rsidR="002645C4">
        <w:rPr>
          <w:rFonts w:ascii="Arial" w:hAnsi="Arial"/>
        </w:rPr>
        <w:t xml:space="preserve">Okay. Thank you so much for participating in the </w:t>
      </w:r>
      <w:r w:rsidR="00013F71">
        <w:rPr>
          <w:rFonts w:ascii="Arial" w:hAnsi="Arial"/>
        </w:rPr>
        <w:t>study. As I mentioned before, we want to learn how people use social media. How do they feel connected on social media? And how do they perceive agency. By agency we mean they see what they want to see and to can</w:t>
      </w:r>
      <w:r w:rsidR="00166948">
        <w:rPr>
          <w:rFonts w:ascii="Arial" w:hAnsi="Arial"/>
        </w:rPr>
        <w:t xml:space="preserve"> </w:t>
      </w:r>
      <w:r w:rsidR="00013F71">
        <w:rPr>
          <w:rFonts w:ascii="Arial" w:hAnsi="Arial"/>
        </w:rPr>
        <w:t>do</w:t>
      </w:r>
      <w:r w:rsidR="00166948">
        <w:rPr>
          <w:rFonts w:ascii="Arial" w:hAnsi="Arial"/>
        </w:rPr>
        <w:t xml:space="preserve"> what they want to do</w:t>
      </w:r>
      <w:r w:rsidR="00013F71">
        <w:rPr>
          <w:rFonts w:ascii="Arial" w:hAnsi="Arial"/>
        </w:rPr>
        <w:t xml:space="preserve">. And we want to learn whether simple interface changes can make this perception different from what they have right now. So the way this study is going to go, I'm going to ask you to fill up a bunch of questions about yourself and your social media usage. Then I'll ask you to browse a bunch of posts using two different social media platforms. These are prototypes they're not final final products. They've considered them mostly as conversation starters. Okay, so while you're exploring those, I'll ask you a couple of questions. There are no right or wrong answers to this just answer how you want to answer and finally we will talk about your experiences of </w:t>
      </w:r>
      <w:r w:rsidR="0059751D">
        <w:rPr>
          <w:rFonts w:ascii="Arial" w:hAnsi="Arial"/>
        </w:rPr>
        <w:t xml:space="preserve">using the </w:t>
      </w:r>
      <w:r w:rsidR="00013F71">
        <w:rPr>
          <w:rFonts w:ascii="Arial" w:hAnsi="Arial"/>
        </w:rPr>
        <w:t>platforms and how you perceive social media will change in the future. Okay. So start off with these questions. If you have any questions do let me know.</w:t>
      </w:r>
    </w:p>
    <w:p w14:paraId="4E12292A" w14:textId="77777777" w:rsidR="0012003A" w:rsidRDefault="0012003A">
      <w:pPr>
        <w:spacing w:after="0"/>
      </w:pPr>
    </w:p>
    <w:p w14:paraId="29C2193C" w14:textId="77777777" w:rsidR="0012003A" w:rsidRDefault="00013F71">
      <w:pPr>
        <w:spacing w:after="0"/>
      </w:pPr>
      <w:r>
        <w:rPr>
          <w:rFonts w:ascii="Arial" w:hAnsi="Arial"/>
          <w:color w:val="5D7284"/>
        </w:rPr>
        <w:t>02:05</w:t>
      </w:r>
    </w:p>
    <w:p w14:paraId="4893C528" w14:textId="1B777910" w:rsidR="00272ACB" w:rsidRDefault="00272ACB">
      <w:pPr>
        <w:spacing w:after="0"/>
        <w:rPr>
          <w:rFonts w:ascii="Arial" w:hAnsi="Arial"/>
        </w:rPr>
      </w:pPr>
      <w:r>
        <w:rPr>
          <w:rFonts w:ascii="Arial" w:hAnsi="Arial"/>
        </w:rPr>
        <w:t xml:space="preserve">P13: </w:t>
      </w:r>
      <w:r w:rsidR="00013F71">
        <w:rPr>
          <w:rFonts w:ascii="Arial" w:hAnsi="Arial"/>
        </w:rPr>
        <w:t>Is it the is the highest education that I have already completed or like ongoing or does it not matter?</w:t>
      </w:r>
    </w:p>
    <w:p w14:paraId="4F90AF9E" w14:textId="77777777" w:rsidR="00272ACB" w:rsidRDefault="00272ACB">
      <w:pPr>
        <w:spacing w:after="0"/>
        <w:rPr>
          <w:rFonts w:ascii="Arial" w:hAnsi="Arial"/>
        </w:rPr>
      </w:pPr>
    </w:p>
    <w:p w14:paraId="7AD93698" w14:textId="77777777" w:rsidR="006F658F" w:rsidRDefault="00272ACB">
      <w:pPr>
        <w:spacing w:after="0"/>
        <w:rPr>
          <w:rFonts w:ascii="Arial" w:hAnsi="Arial"/>
        </w:rPr>
      </w:pPr>
      <w:r>
        <w:rPr>
          <w:rFonts w:ascii="Arial" w:hAnsi="Arial"/>
        </w:rPr>
        <w:t xml:space="preserve">M: </w:t>
      </w:r>
      <w:r w:rsidR="00013F71">
        <w:rPr>
          <w:rFonts w:ascii="Arial" w:hAnsi="Arial"/>
        </w:rPr>
        <w:t xml:space="preserve">It doesn't matter for us </w:t>
      </w:r>
    </w:p>
    <w:p w14:paraId="630CA699" w14:textId="77777777" w:rsidR="006F658F" w:rsidRDefault="006F658F">
      <w:pPr>
        <w:spacing w:after="0"/>
        <w:rPr>
          <w:rFonts w:ascii="Arial" w:hAnsi="Arial"/>
        </w:rPr>
      </w:pPr>
    </w:p>
    <w:p w14:paraId="164ED8A2" w14:textId="19280145" w:rsidR="0012003A" w:rsidRDefault="006F658F">
      <w:pPr>
        <w:spacing w:after="0"/>
      </w:pPr>
      <w:r>
        <w:rPr>
          <w:rFonts w:ascii="Arial" w:hAnsi="Arial"/>
        </w:rPr>
        <w:t>P</w:t>
      </w:r>
      <w:r w:rsidR="0076609F">
        <w:rPr>
          <w:rFonts w:ascii="Arial" w:hAnsi="Arial"/>
        </w:rPr>
        <w:t>1</w:t>
      </w:r>
      <w:r>
        <w:rPr>
          <w:rFonts w:ascii="Arial" w:hAnsi="Arial"/>
        </w:rPr>
        <w:t xml:space="preserve">3: </w:t>
      </w:r>
      <w:r w:rsidR="003707B6">
        <w:rPr>
          <w:rFonts w:ascii="Arial" w:hAnsi="Arial"/>
        </w:rPr>
        <w:t>W</w:t>
      </w:r>
      <w:r w:rsidR="00013F71">
        <w:rPr>
          <w:rFonts w:ascii="Arial" w:hAnsi="Arial"/>
        </w:rPr>
        <w:t>hat do you what do you mean by a group that you identify with</w:t>
      </w:r>
      <w:r w:rsidR="0072229D">
        <w:rPr>
          <w:rFonts w:ascii="Arial" w:hAnsi="Arial"/>
        </w:rPr>
        <w:t>?</w:t>
      </w:r>
    </w:p>
    <w:p w14:paraId="69D97D6A" w14:textId="77777777" w:rsidR="0012003A" w:rsidRDefault="0012003A">
      <w:pPr>
        <w:spacing w:after="0"/>
      </w:pPr>
    </w:p>
    <w:p w14:paraId="57AD3F0C" w14:textId="77777777" w:rsidR="0012003A" w:rsidRDefault="00013F71">
      <w:pPr>
        <w:spacing w:after="0"/>
      </w:pPr>
      <w:r>
        <w:rPr>
          <w:rFonts w:ascii="Arial" w:hAnsi="Arial"/>
          <w:color w:val="5D7284"/>
        </w:rPr>
        <w:t>02:35</w:t>
      </w:r>
    </w:p>
    <w:p w14:paraId="2C588CA6" w14:textId="596DD2C5" w:rsidR="0012003A" w:rsidRDefault="00BF724F">
      <w:pPr>
        <w:spacing w:after="0"/>
      </w:pPr>
      <w:r>
        <w:rPr>
          <w:rFonts w:ascii="Arial" w:hAnsi="Arial"/>
        </w:rPr>
        <w:t xml:space="preserve">M: </w:t>
      </w:r>
      <w:r w:rsidR="001140B2">
        <w:rPr>
          <w:rFonts w:ascii="Arial" w:hAnsi="Arial"/>
        </w:rPr>
        <w:t>t</w:t>
      </w:r>
      <w:r w:rsidR="00013F71">
        <w:rPr>
          <w:rFonts w:ascii="Arial" w:hAnsi="Arial"/>
        </w:rPr>
        <w:t>hat's also up to you</w:t>
      </w:r>
      <w:r w:rsidR="008A2899">
        <w:rPr>
          <w:rFonts w:ascii="Arial" w:hAnsi="Arial"/>
        </w:rPr>
        <w:t>.</w:t>
      </w:r>
      <w:r w:rsidR="00013F71">
        <w:rPr>
          <w:rFonts w:ascii="Arial" w:hAnsi="Arial"/>
        </w:rPr>
        <w:t xml:space="preserve"> </w:t>
      </w:r>
      <w:r w:rsidR="002E1185">
        <w:rPr>
          <w:rFonts w:ascii="Arial" w:hAnsi="Arial"/>
        </w:rPr>
        <w:t>A</w:t>
      </w:r>
      <w:r w:rsidR="00013F71">
        <w:rPr>
          <w:rFonts w:ascii="Arial" w:hAnsi="Arial"/>
        </w:rPr>
        <w:t>ny group that you identify with</w:t>
      </w:r>
      <w:r w:rsidR="008A2899">
        <w:rPr>
          <w:rFonts w:ascii="Arial" w:hAnsi="Arial"/>
        </w:rPr>
        <w:t>.</w:t>
      </w:r>
      <w:r w:rsidR="00013F71">
        <w:rPr>
          <w:rFonts w:ascii="Arial" w:hAnsi="Arial"/>
        </w:rPr>
        <w:t xml:space="preserve"> Okay, so, the next phase, is the interfaces. Simply going to introduce interfaces to you and ask you to browse around the first one that we're going to work with is this one.</w:t>
      </w:r>
    </w:p>
    <w:p w14:paraId="5C187540" w14:textId="77777777" w:rsidR="0012003A" w:rsidRDefault="0012003A">
      <w:pPr>
        <w:spacing w:after="0"/>
      </w:pPr>
    </w:p>
    <w:p w14:paraId="3156F3E3" w14:textId="77777777" w:rsidR="0012003A" w:rsidRDefault="00013F71">
      <w:pPr>
        <w:spacing w:after="0"/>
      </w:pPr>
      <w:r>
        <w:rPr>
          <w:rFonts w:ascii="Arial" w:hAnsi="Arial"/>
          <w:color w:val="5D7284"/>
        </w:rPr>
        <w:t>04:40</w:t>
      </w:r>
    </w:p>
    <w:p w14:paraId="6FD72AEC" w14:textId="76F93761" w:rsidR="0012003A" w:rsidRDefault="009472AD">
      <w:pPr>
        <w:spacing w:after="0"/>
      </w:pPr>
      <w:r>
        <w:rPr>
          <w:rFonts w:ascii="Arial" w:hAnsi="Arial"/>
        </w:rPr>
        <w:t xml:space="preserve">M: </w:t>
      </w:r>
      <w:r w:rsidR="00013F71">
        <w:rPr>
          <w:rFonts w:ascii="Arial" w:hAnsi="Arial"/>
        </w:rPr>
        <w:t>So, this tool right here, as you can see, there are a bunch of posts there, and it goes quite a</w:t>
      </w:r>
      <w:r w:rsidR="00FB20EF">
        <w:rPr>
          <w:rFonts w:ascii="Arial" w:hAnsi="Arial"/>
        </w:rPr>
        <w:t xml:space="preserve"> </w:t>
      </w:r>
      <w:r w:rsidR="00013F71">
        <w:rPr>
          <w:rFonts w:ascii="Arial" w:hAnsi="Arial"/>
        </w:rPr>
        <w:t>way. So you can browse as many posts as you want. There are two interaction functionalities here for each post, one is the like and dislike slider, you can put it on the left and right, whichever, whichever number you want to, for example, I could just drag it here, let's say</w:t>
      </w:r>
      <w:r w:rsidR="00FB20EF">
        <w:rPr>
          <w:rFonts w:ascii="Arial" w:hAnsi="Arial"/>
        </w:rPr>
        <w:t>. The</w:t>
      </w:r>
      <w:r w:rsidR="00013F71">
        <w:rPr>
          <w:rFonts w:ascii="Arial" w:hAnsi="Arial"/>
        </w:rPr>
        <w:t xml:space="preserve"> second functionality that is there for the interaction is these color options. Some studies show that people associate different colors to different </w:t>
      </w:r>
      <w:r w:rsidR="00B76DFC">
        <w:rPr>
          <w:rFonts w:ascii="Arial" w:hAnsi="Arial"/>
        </w:rPr>
        <w:lastRenderedPageBreak/>
        <w:t>emotions</w:t>
      </w:r>
      <w:r w:rsidR="00013F71">
        <w:rPr>
          <w:rFonts w:ascii="Arial" w:hAnsi="Arial"/>
        </w:rPr>
        <w:t xml:space="preserve">. So if any of these posts invoke any sort of emotion, </w:t>
      </w:r>
      <w:r w:rsidR="001C66B0">
        <w:rPr>
          <w:rFonts w:ascii="Arial" w:hAnsi="Arial"/>
        </w:rPr>
        <w:t>you can express that</w:t>
      </w:r>
      <w:r w:rsidR="00013F71">
        <w:rPr>
          <w:rFonts w:ascii="Arial" w:hAnsi="Arial"/>
        </w:rPr>
        <w:t xml:space="preserve"> </w:t>
      </w:r>
      <w:r w:rsidR="001C66B0">
        <w:rPr>
          <w:rFonts w:ascii="Arial" w:hAnsi="Arial"/>
        </w:rPr>
        <w:t>using</w:t>
      </w:r>
      <w:r w:rsidR="00013F71">
        <w:rPr>
          <w:rFonts w:ascii="Arial" w:hAnsi="Arial"/>
        </w:rPr>
        <w:t xml:space="preserve"> color, you can do that using this color palette. And this is open, you can choose any color. There are two or two other global operations. One is if you click on the global right here, you will see this map pop up. And this map will basically show from which cities or countries, all of these posters are coming from, okay. And the final interaction that we have is also </w:t>
      </w:r>
      <w:r w:rsidR="006E4A93">
        <w:rPr>
          <w:rFonts w:ascii="Arial" w:hAnsi="Arial"/>
        </w:rPr>
        <w:t>global</w:t>
      </w:r>
      <w:r w:rsidR="00013F71">
        <w:rPr>
          <w:rFonts w:ascii="Arial" w:hAnsi="Arial"/>
        </w:rPr>
        <w:t xml:space="preserve">, which is, </w:t>
      </w:r>
      <w:r w:rsidR="001A17DD">
        <w:rPr>
          <w:rFonts w:ascii="Arial" w:hAnsi="Arial"/>
        </w:rPr>
        <w:t>the personal</w:t>
      </w:r>
      <w:r w:rsidR="00013F71">
        <w:rPr>
          <w:rFonts w:ascii="Arial" w:hAnsi="Arial"/>
        </w:rPr>
        <w:t xml:space="preserve">, if you click here, you will see the map. But now it shows you how many different areas of people I mean, interact, because for example, I interacted with two of them. So that's why it's pointing towards </w:t>
      </w:r>
      <w:r w:rsidR="00961F04">
        <w:rPr>
          <w:rFonts w:ascii="Arial" w:hAnsi="Arial"/>
        </w:rPr>
        <w:t>Seoul</w:t>
      </w:r>
      <w:r w:rsidR="00013F71">
        <w:rPr>
          <w:rFonts w:ascii="Arial" w:hAnsi="Arial"/>
        </w:rPr>
        <w:t xml:space="preserve">. And it's also pointing to a </w:t>
      </w:r>
      <w:r w:rsidR="00023F0D">
        <w:rPr>
          <w:rFonts w:ascii="Arial" w:hAnsi="Arial"/>
        </w:rPr>
        <w:t>M</w:t>
      </w:r>
      <w:r w:rsidR="00013F71">
        <w:rPr>
          <w:rFonts w:ascii="Arial" w:hAnsi="Arial"/>
        </w:rPr>
        <w:t>a</w:t>
      </w:r>
      <w:r w:rsidR="00097AC8">
        <w:rPr>
          <w:rFonts w:ascii="Arial" w:hAnsi="Arial"/>
        </w:rPr>
        <w:t>j</w:t>
      </w:r>
      <w:r w:rsidR="00013F71">
        <w:rPr>
          <w:rFonts w:ascii="Arial" w:hAnsi="Arial"/>
        </w:rPr>
        <w:t>ura. So if I kind of hover over that, there's 21 posters.</w:t>
      </w:r>
    </w:p>
    <w:p w14:paraId="2C96894F" w14:textId="77777777" w:rsidR="0012003A" w:rsidRDefault="0012003A">
      <w:pPr>
        <w:spacing w:after="0"/>
      </w:pPr>
    </w:p>
    <w:p w14:paraId="261E72FE" w14:textId="77777777" w:rsidR="0012003A" w:rsidRDefault="00013F71">
      <w:pPr>
        <w:spacing w:after="0"/>
      </w:pPr>
      <w:r>
        <w:rPr>
          <w:rFonts w:ascii="Arial" w:hAnsi="Arial"/>
          <w:color w:val="5D7284"/>
        </w:rPr>
        <w:t>06:49</w:t>
      </w:r>
    </w:p>
    <w:p w14:paraId="792E4533" w14:textId="06C36AAC" w:rsidR="0012003A" w:rsidRDefault="00441D9C">
      <w:pPr>
        <w:spacing w:after="0"/>
      </w:pPr>
      <w:r>
        <w:rPr>
          <w:rFonts w:ascii="Arial" w:hAnsi="Arial"/>
        </w:rPr>
        <w:t xml:space="preserve">P13: </w:t>
      </w:r>
      <w:r w:rsidR="00013F71">
        <w:rPr>
          <w:rFonts w:ascii="Arial" w:hAnsi="Arial"/>
        </w:rPr>
        <w:t>And by interaction, you mean that it can be like any public post comments or anything, it doesn't matter, like that person doesn't have to be like my friend or included</w:t>
      </w:r>
      <w:r w:rsidR="005D7DED">
        <w:rPr>
          <w:rFonts w:ascii="Arial" w:hAnsi="Arial"/>
        </w:rPr>
        <w:t>…</w:t>
      </w:r>
    </w:p>
    <w:p w14:paraId="7F21A7F0" w14:textId="77777777" w:rsidR="0012003A" w:rsidRDefault="0012003A">
      <w:pPr>
        <w:spacing w:after="0"/>
      </w:pPr>
    </w:p>
    <w:p w14:paraId="4934B07A" w14:textId="77777777" w:rsidR="0012003A" w:rsidRDefault="00013F71">
      <w:pPr>
        <w:spacing w:after="0"/>
      </w:pPr>
      <w:r>
        <w:rPr>
          <w:rFonts w:ascii="Arial" w:hAnsi="Arial"/>
          <w:color w:val="5D7284"/>
        </w:rPr>
        <w:t>06:59</w:t>
      </w:r>
    </w:p>
    <w:p w14:paraId="05630FC4" w14:textId="0522AEF0" w:rsidR="0012003A" w:rsidRDefault="00774B9A">
      <w:pPr>
        <w:spacing w:after="0"/>
      </w:pPr>
      <w:r>
        <w:rPr>
          <w:rFonts w:ascii="Arial" w:hAnsi="Arial"/>
        </w:rPr>
        <w:t xml:space="preserve">M: Not </w:t>
      </w:r>
      <w:r w:rsidR="00013F71">
        <w:rPr>
          <w:rFonts w:ascii="Arial" w:hAnsi="Arial"/>
        </w:rPr>
        <w:t>necessaril</w:t>
      </w:r>
      <w:r w:rsidR="00B57438">
        <w:rPr>
          <w:rFonts w:ascii="Arial" w:hAnsi="Arial"/>
        </w:rPr>
        <w:t>y</w:t>
      </w:r>
      <w:r w:rsidR="00013F71">
        <w:rPr>
          <w:rFonts w:ascii="Arial" w:hAnsi="Arial"/>
        </w:rPr>
        <w:t xml:space="preserve">. </w:t>
      </w:r>
      <w:r w:rsidR="00B57438">
        <w:rPr>
          <w:rFonts w:ascii="Arial" w:hAnsi="Arial"/>
        </w:rPr>
        <w:t>And</w:t>
      </w:r>
      <w:r w:rsidR="00013F71">
        <w:rPr>
          <w:rFonts w:ascii="Arial" w:hAnsi="Arial"/>
        </w:rPr>
        <w:t xml:space="preserve"> also for this particular example, we only have two ways to interact with each post, which is the color etc. In a regular setting, like and share would also be so at this point, I'll just basically give the floor to explore and interact with the post however you want. If you have questions</w:t>
      </w:r>
      <w:r w:rsidR="00EB2FBE">
        <w:rPr>
          <w:rFonts w:ascii="Arial" w:hAnsi="Arial"/>
        </w:rPr>
        <w:t>, please let me know</w:t>
      </w:r>
    </w:p>
    <w:p w14:paraId="446084B4" w14:textId="77777777" w:rsidR="0012003A" w:rsidRDefault="0012003A">
      <w:pPr>
        <w:spacing w:after="0"/>
      </w:pPr>
    </w:p>
    <w:p w14:paraId="45CFD790" w14:textId="77777777" w:rsidR="0012003A" w:rsidRDefault="00013F71">
      <w:pPr>
        <w:spacing w:after="0"/>
      </w:pPr>
      <w:r>
        <w:rPr>
          <w:rFonts w:ascii="Arial" w:hAnsi="Arial"/>
          <w:color w:val="5D7284"/>
        </w:rPr>
        <w:t>07:33</w:t>
      </w:r>
    </w:p>
    <w:p w14:paraId="518D97E9" w14:textId="0ABFBB87" w:rsidR="0012003A" w:rsidRDefault="00A92B11">
      <w:pPr>
        <w:spacing w:after="0"/>
      </w:pPr>
      <w:r>
        <w:rPr>
          <w:rFonts w:ascii="Arial" w:hAnsi="Arial"/>
        </w:rPr>
        <w:t>P13: A</w:t>
      </w:r>
      <w:r w:rsidR="00013F71">
        <w:rPr>
          <w:rFonts w:ascii="Arial" w:hAnsi="Arial"/>
        </w:rPr>
        <w:t xml:space="preserve">m I supposed to be </w:t>
      </w:r>
      <w:r w:rsidR="00DB3541">
        <w:rPr>
          <w:rFonts w:ascii="Arial" w:hAnsi="Arial"/>
        </w:rPr>
        <w:t>commenting</w:t>
      </w:r>
      <w:r w:rsidR="00013F71">
        <w:rPr>
          <w:rFonts w:ascii="Arial" w:hAnsi="Arial"/>
        </w:rPr>
        <w:t xml:space="preserve"> like right now? Or are you going to ask me questions later?</w:t>
      </w:r>
    </w:p>
    <w:p w14:paraId="4009B55D" w14:textId="77777777" w:rsidR="0012003A" w:rsidRDefault="0012003A">
      <w:pPr>
        <w:spacing w:after="0"/>
      </w:pPr>
    </w:p>
    <w:p w14:paraId="4F7F83F4" w14:textId="77777777" w:rsidR="0012003A" w:rsidRDefault="00013F71">
      <w:pPr>
        <w:spacing w:after="0"/>
      </w:pPr>
      <w:r>
        <w:rPr>
          <w:rFonts w:ascii="Arial" w:hAnsi="Arial"/>
          <w:color w:val="5D7284"/>
        </w:rPr>
        <w:t>07:38</w:t>
      </w:r>
    </w:p>
    <w:p w14:paraId="69F6194E" w14:textId="0C8D014E" w:rsidR="0012003A" w:rsidRDefault="00F56B6F">
      <w:pPr>
        <w:spacing w:after="0"/>
      </w:pPr>
      <w:r>
        <w:rPr>
          <w:rFonts w:ascii="Arial" w:hAnsi="Arial"/>
        </w:rPr>
        <w:t xml:space="preserve">M: </w:t>
      </w:r>
      <w:r w:rsidR="00912392">
        <w:rPr>
          <w:rFonts w:ascii="Arial" w:hAnsi="Arial"/>
        </w:rPr>
        <w:t xml:space="preserve">I’ll ask </w:t>
      </w:r>
      <w:r w:rsidR="00013F71">
        <w:rPr>
          <w:rFonts w:ascii="Arial" w:hAnsi="Arial"/>
        </w:rPr>
        <w:t>questions later, but if you have any comments that you do want to make, uh, feel free to do</w:t>
      </w:r>
      <w:r w:rsidR="007276FB">
        <w:rPr>
          <w:rFonts w:ascii="Arial" w:hAnsi="Arial"/>
        </w:rPr>
        <w:t xml:space="preserve"> so</w:t>
      </w:r>
    </w:p>
    <w:p w14:paraId="2135B43B" w14:textId="77777777" w:rsidR="0012003A" w:rsidRDefault="0012003A">
      <w:pPr>
        <w:spacing w:after="0"/>
      </w:pPr>
    </w:p>
    <w:p w14:paraId="24500EAE" w14:textId="77777777" w:rsidR="0012003A" w:rsidRDefault="00013F71">
      <w:pPr>
        <w:spacing w:after="0"/>
      </w:pPr>
      <w:r>
        <w:rPr>
          <w:rFonts w:ascii="Arial" w:hAnsi="Arial"/>
          <w:color w:val="5D7284"/>
        </w:rPr>
        <w:t>07:42</w:t>
      </w:r>
    </w:p>
    <w:p w14:paraId="2E4FFB7C" w14:textId="49A57F79" w:rsidR="0012003A" w:rsidRDefault="00AB65FD">
      <w:pPr>
        <w:spacing w:after="0"/>
      </w:pPr>
      <w:r>
        <w:rPr>
          <w:rFonts w:ascii="Arial" w:hAnsi="Arial"/>
        </w:rPr>
        <w:t xml:space="preserve">P13: </w:t>
      </w:r>
      <w:r w:rsidR="00013F71">
        <w:rPr>
          <w:rFonts w:ascii="Arial" w:hAnsi="Arial"/>
        </w:rPr>
        <w:t xml:space="preserve">Like, like from first impressions? This looks a lot like Twitter, which might be the intention, I don't know. And what strikes me most is the lack of pictures, which is probably because it's a demo. But because it's not a </w:t>
      </w:r>
      <w:r w:rsidR="00C2326E">
        <w:rPr>
          <w:rFonts w:ascii="Arial" w:hAnsi="Arial"/>
        </w:rPr>
        <w:t>pic</w:t>
      </w:r>
      <w:r w:rsidR="00013F71">
        <w:rPr>
          <w:rFonts w:ascii="Arial" w:hAnsi="Arial"/>
        </w:rPr>
        <w:t>. It doesn't have any pictures. It's, it's, it's kind of like it's less interactive. I mean, I don't know how to describe it. It's more like it doesn't feel as natural as other social media platforms because I don't see any pictures or I see like other than reading bunch of text I didn't see much scope for interacting or you know,</w:t>
      </w:r>
      <w:r w:rsidR="00262BFD" w:rsidRPr="00262BFD">
        <w:rPr>
          <w:rFonts w:ascii="Arial" w:hAnsi="Arial"/>
        </w:rPr>
        <w:t xml:space="preserve"> </w:t>
      </w:r>
      <w:r w:rsidR="00262BFD">
        <w:rPr>
          <w:rFonts w:ascii="Arial" w:hAnsi="Arial"/>
        </w:rPr>
        <w:t>other stuff.</w:t>
      </w:r>
    </w:p>
    <w:p w14:paraId="4D6F8875" w14:textId="77777777" w:rsidR="0012003A" w:rsidRDefault="0012003A">
      <w:pPr>
        <w:spacing w:after="0"/>
      </w:pPr>
    </w:p>
    <w:p w14:paraId="4AD2C420" w14:textId="77777777" w:rsidR="0012003A" w:rsidRDefault="00013F71">
      <w:pPr>
        <w:spacing w:after="0"/>
      </w:pPr>
      <w:r>
        <w:rPr>
          <w:rFonts w:ascii="Arial" w:hAnsi="Arial"/>
          <w:color w:val="5D7284"/>
        </w:rPr>
        <w:t>08:21</w:t>
      </w:r>
    </w:p>
    <w:p w14:paraId="565A73D7" w14:textId="6DA691E5" w:rsidR="00AB65FD" w:rsidRDefault="00AB65FD">
      <w:pPr>
        <w:spacing w:after="0"/>
        <w:rPr>
          <w:rFonts w:ascii="Arial" w:hAnsi="Arial"/>
        </w:rPr>
      </w:pPr>
      <w:r>
        <w:rPr>
          <w:rFonts w:ascii="Arial" w:hAnsi="Arial"/>
        </w:rPr>
        <w:t xml:space="preserve">M: Got it. </w:t>
      </w:r>
      <w:r w:rsidR="00013F71">
        <w:rPr>
          <w:rFonts w:ascii="Arial" w:hAnsi="Arial"/>
        </w:rPr>
        <w:t xml:space="preserve">Let's imagine </w:t>
      </w:r>
      <w:r>
        <w:rPr>
          <w:rFonts w:ascii="Arial" w:hAnsi="Arial"/>
        </w:rPr>
        <w:t xml:space="preserve">it’s just </w:t>
      </w:r>
      <w:r w:rsidR="00013F71">
        <w:rPr>
          <w:rFonts w:ascii="Arial" w:hAnsi="Arial"/>
        </w:rPr>
        <w:t>the post</w:t>
      </w:r>
      <w:r>
        <w:rPr>
          <w:rFonts w:ascii="Arial" w:hAnsi="Arial"/>
        </w:rPr>
        <w:t xml:space="preserve">. </w:t>
      </w:r>
    </w:p>
    <w:p w14:paraId="0C75F850" w14:textId="77777777" w:rsidR="00AB65FD" w:rsidRDefault="00AB65FD">
      <w:pPr>
        <w:spacing w:after="0"/>
        <w:rPr>
          <w:rFonts w:ascii="Arial" w:hAnsi="Arial"/>
        </w:rPr>
      </w:pPr>
    </w:p>
    <w:p w14:paraId="12BACE61" w14:textId="35872291" w:rsidR="0012003A" w:rsidRDefault="00AB65FD">
      <w:pPr>
        <w:spacing w:after="0"/>
      </w:pPr>
      <w:r>
        <w:rPr>
          <w:rFonts w:ascii="Arial" w:hAnsi="Arial"/>
        </w:rPr>
        <w:t xml:space="preserve">P13: </w:t>
      </w:r>
      <w:r w:rsidR="00013F71">
        <w:rPr>
          <w:rFonts w:ascii="Arial" w:hAnsi="Arial"/>
        </w:rPr>
        <w:t>Yes.</w:t>
      </w:r>
    </w:p>
    <w:p w14:paraId="238C0F0B" w14:textId="77777777" w:rsidR="0012003A" w:rsidRDefault="0012003A">
      <w:pPr>
        <w:spacing w:after="0"/>
      </w:pPr>
    </w:p>
    <w:p w14:paraId="4F29EE7D" w14:textId="77777777" w:rsidR="0012003A" w:rsidRDefault="00013F71">
      <w:pPr>
        <w:spacing w:after="0"/>
      </w:pPr>
      <w:r>
        <w:rPr>
          <w:rFonts w:ascii="Arial" w:hAnsi="Arial"/>
          <w:color w:val="5D7284"/>
        </w:rPr>
        <w:t>09:37</w:t>
      </w:r>
    </w:p>
    <w:p w14:paraId="16AF14EB" w14:textId="035D0487" w:rsidR="0012003A" w:rsidRDefault="00314F5C">
      <w:pPr>
        <w:spacing w:after="0"/>
      </w:pPr>
      <w:r>
        <w:rPr>
          <w:rFonts w:ascii="Arial" w:hAnsi="Arial"/>
        </w:rPr>
        <w:t xml:space="preserve">P13: </w:t>
      </w:r>
      <w:r w:rsidR="00013F71">
        <w:rPr>
          <w:rFonts w:ascii="Arial" w:hAnsi="Arial"/>
        </w:rPr>
        <w:t xml:space="preserve">Also, I think it's like, personally, maybe it's me. But when I use social media, I'd rather like read about personal stuff. I don't care about you know, whether you have published a paper or you're looking for something that's our I mean, I understand why this is here. But, you know, for me, I'd like to leave my </w:t>
      </w:r>
      <w:r w:rsidR="000B1BCA">
        <w:rPr>
          <w:rFonts w:ascii="Arial" w:hAnsi="Arial"/>
        </w:rPr>
        <w:t xml:space="preserve">work </w:t>
      </w:r>
      <w:r w:rsidR="00013F71">
        <w:rPr>
          <w:rFonts w:ascii="Arial" w:hAnsi="Arial"/>
        </w:rPr>
        <w:t>behind when I'm in social media.</w:t>
      </w:r>
      <w:r w:rsidR="00E160D1">
        <w:rPr>
          <w:rFonts w:ascii="Arial" w:hAnsi="Arial"/>
        </w:rPr>
        <w:t xml:space="preserve"> And this is for me. </w:t>
      </w:r>
    </w:p>
    <w:p w14:paraId="55C2373D" w14:textId="77777777" w:rsidR="0012003A" w:rsidRDefault="0012003A">
      <w:pPr>
        <w:spacing w:after="0"/>
      </w:pPr>
    </w:p>
    <w:p w14:paraId="16CDFE06" w14:textId="77777777" w:rsidR="0012003A" w:rsidRDefault="00013F71">
      <w:pPr>
        <w:spacing w:after="0"/>
      </w:pPr>
      <w:r>
        <w:rPr>
          <w:rFonts w:ascii="Arial" w:hAnsi="Arial"/>
          <w:color w:val="5D7284"/>
        </w:rPr>
        <w:t>09:59</w:t>
      </w:r>
    </w:p>
    <w:p w14:paraId="7796DE01" w14:textId="65C0B233" w:rsidR="0012003A" w:rsidRDefault="0092548A">
      <w:pPr>
        <w:spacing w:after="0"/>
      </w:pPr>
      <w:r>
        <w:rPr>
          <w:rFonts w:ascii="Arial" w:hAnsi="Arial"/>
        </w:rPr>
        <w:t xml:space="preserve">M: </w:t>
      </w:r>
      <w:r w:rsidR="00013F71">
        <w:rPr>
          <w:rFonts w:ascii="Arial" w:hAnsi="Arial"/>
        </w:rPr>
        <w:t>Feel free to skip past them. Or if you do not like them, you can also</w:t>
      </w:r>
      <w:r>
        <w:rPr>
          <w:rFonts w:ascii="Arial" w:hAnsi="Arial"/>
        </w:rPr>
        <w:t xml:space="preserve"> express that.</w:t>
      </w:r>
    </w:p>
    <w:p w14:paraId="71CFC48C" w14:textId="77777777" w:rsidR="0012003A" w:rsidRDefault="0012003A">
      <w:pPr>
        <w:spacing w:after="0"/>
      </w:pPr>
    </w:p>
    <w:p w14:paraId="4AB4162F" w14:textId="77777777" w:rsidR="0012003A" w:rsidRDefault="00013F71">
      <w:pPr>
        <w:spacing w:after="0"/>
      </w:pPr>
      <w:r>
        <w:rPr>
          <w:rFonts w:ascii="Arial" w:hAnsi="Arial"/>
          <w:color w:val="5D7284"/>
        </w:rPr>
        <w:t>10:06</w:t>
      </w:r>
    </w:p>
    <w:p w14:paraId="79C3F57E" w14:textId="101D3CFA" w:rsidR="0012003A" w:rsidRDefault="008B1A33">
      <w:pPr>
        <w:spacing w:after="0"/>
      </w:pPr>
      <w:r>
        <w:rPr>
          <w:rFonts w:ascii="Arial" w:hAnsi="Arial"/>
        </w:rPr>
        <w:t xml:space="preserve">P13: </w:t>
      </w:r>
      <w:r w:rsidR="00C63D94">
        <w:rPr>
          <w:rFonts w:ascii="Arial" w:hAnsi="Arial"/>
        </w:rPr>
        <w:t>Like, part of t</w:t>
      </w:r>
      <w:r w:rsidR="00013F71">
        <w:rPr>
          <w:rFonts w:ascii="Arial" w:hAnsi="Arial"/>
        </w:rPr>
        <w:t>he reason why I don't have a strong feeling or reactions to each of the posts is because I don't really have comments on other people's work.</w:t>
      </w:r>
    </w:p>
    <w:p w14:paraId="6DADDC9B" w14:textId="77777777" w:rsidR="0012003A" w:rsidRDefault="0012003A">
      <w:pPr>
        <w:spacing w:after="0"/>
      </w:pPr>
    </w:p>
    <w:p w14:paraId="41F50DA3" w14:textId="77777777" w:rsidR="0012003A" w:rsidRDefault="00013F71">
      <w:pPr>
        <w:spacing w:after="0"/>
      </w:pPr>
      <w:r>
        <w:rPr>
          <w:rFonts w:ascii="Arial" w:hAnsi="Arial"/>
          <w:color w:val="5D7284"/>
        </w:rPr>
        <w:t>10:15</w:t>
      </w:r>
    </w:p>
    <w:p w14:paraId="7118EC45" w14:textId="63A40CE3" w:rsidR="0012003A" w:rsidRDefault="008B1A33">
      <w:pPr>
        <w:spacing w:after="0"/>
      </w:pPr>
      <w:r>
        <w:rPr>
          <w:rFonts w:ascii="Arial" w:hAnsi="Arial"/>
        </w:rPr>
        <w:t xml:space="preserve">M: </w:t>
      </w:r>
      <w:r w:rsidR="00013F71">
        <w:rPr>
          <w:rFonts w:ascii="Arial" w:hAnsi="Arial"/>
        </w:rPr>
        <w:t>And that's perfectly fine</w:t>
      </w:r>
    </w:p>
    <w:p w14:paraId="642D0CE6" w14:textId="77777777" w:rsidR="0012003A" w:rsidRDefault="0012003A">
      <w:pPr>
        <w:spacing w:after="0"/>
      </w:pPr>
    </w:p>
    <w:p w14:paraId="2F54BAE2" w14:textId="77777777" w:rsidR="0012003A" w:rsidRDefault="00013F71">
      <w:pPr>
        <w:spacing w:after="0"/>
      </w:pPr>
      <w:r>
        <w:rPr>
          <w:rFonts w:ascii="Arial" w:hAnsi="Arial"/>
          <w:color w:val="5D7284"/>
        </w:rPr>
        <w:t>10:31</w:t>
      </w:r>
    </w:p>
    <w:p w14:paraId="60923615" w14:textId="17DC7FD4" w:rsidR="0012003A" w:rsidRDefault="00480272">
      <w:pPr>
        <w:spacing w:after="0"/>
      </w:pPr>
      <w:r>
        <w:rPr>
          <w:rFonts w:ascii="Arial" w:hAnsi="Arial"/>
        </w:rPr>
        <w:t>P13: O</w:t>
      </w:r>
      <w:r w:rsidR="00013F71">
        <w:rPr>
          <w:rFonts w:ascii="Arial" w:hAnsi="Arial"/>
        </w:rPr>
        <w:t xml:space="preserve">kay, I am seeing like personal </w:t>
      </w:r>
      <w:r w:rsidR="00102DBB">
        <w:rPr>
          <w:rFonts w:ascii="Arial" w:hAnsi="Arial"/>
        </w:rPr>
        <w:t>posts</w:t>
      </w:r>
      <w:r w:rsidR="00013F71">
        <w:rPr>
          <w:rFonts w:ascii="Arial" w:hAnsi="Arial"/>
        </w:rPr>
        <w:t xml:space="preserve"> towards the bottom here</w:t>
      </w:r>
      <w:r w:rsidR="007321D8">
        <w:rPr>
          <w:rFonts w:ascii="Arial" w:hAnsi="Arial"/>
        </w:rPr>
        <w:t>.</w:t>
      </w:r>
      <w:r w:rsidR="00013F71">
        <w:rPr>
          <w:rFonts w:ascii="Arial" w:hAnsi="Arial"/>
        </w:rPr>
        <w:t xml:space="preserve"> </w:t>
      </w:r>
      <w:r w:rsidR="007321D8">
        <w:rPr>
          <w:rFonts w:ascii="Arial" w:hAnsi="Arial"/>
        </w:rPr>
        <w:t>O</w:t>
      </w:r>
      <w:r w:rsidR="00013F71">
        <w:rPr>
          <w:rFonts w:ascii="Arial" w:hAnsi="Arial"/>
        </w:rPr>
        <w:t>kay, I think I am done with this</w:t>
      </w:r>
    </w:p>
    <w:p w14:paraId="6431B67E" w14:textId="77777777" w:rsidR="0012003A" w:rsidRDefault="0012003A">
      <w:pPr>
        <w:spacing w:after="0"/>
      </w:pPr>
    </w:p>
    <w:p w14:paraId="6232EB12" w14:textId="77777777" w:rsidR="0012003A" w:rsidRDefault="00013F71">
      <w:pPr>
        <w:spacing w:after="0"/>
      </w:pPr>
      <w:r>
        <w:rPr>
          <w:rFonts w:ascii="Arial" w:hAnsi="Arial"/>
          <w:color w:val="5D7284"/>
        </w:rPr>
        <w:t>10:59</w:t>
      </w:r>
    </w:p>
    <w:p w14:paraId="5670EF93" w14:textId="634C257E" w:rsidR="0012003A" w:rsidRDefault="001D415E">
      <w:pPr>
        <w:spacing w:after="0"/>
      </w:pPr>
      <w:r>
        <w:rPr>
          <w:rFonts w:ascii="Arial" w:hAnsi="Arial"/>
        </w:rPr>
        <w:t xml:space="preserve">M: </w:t>
      </w:r>
      <w:r w:rsidR="00F04983">
        <w:rPr>
          <w:rFonts w:ascii="Arial" w:hAnsi="Arial"/>
        </w:rPr>
        <w:t>Awesome</w:t>
      </w:r>
      <w:r w:rsidR="00013F71">
        <w:rPr>
          <w:rFonts w:ascii="Arial" w:hAnsi="Arial"/>
        </w:rPr>
        <w:t xml:space="preserve">. So. So there are a bunch of people here that </w:t>
      </w:r>
      <w:r w:rsidR="00C916E2">
        <w:rPr>
          <w:rFonts w:ascii="Arial" w:hAnsi="Arial"/>
        </w:rPr>
        <w:t>are posting</w:t>
      </w:r>
      <w:r w:rsidR="00013F71">
        <w:rPr>
          <w:rFonts w:ascii="Arial" w:hAnsi="Arial"/>
        </w:rPr>
        <w:t xml:space="preserve">, let's say 1000 </w:t>
      </w:r>
      <w:r w:rsidR="00CE7532">
        <w:rPr>
          <w:rFonts w:ascii="Arial" w:hAnsi="Arial"/>
        </w:rPr>
        <w:t>people</w:t>
      </w:r>
      <w:r w:rsidR="00013F71">
        <w:rPr>
          <w:rFonts w:ascii="Arial" w:hAnsi="Arial"/>
        </w:rPr>
        <w:t xml:space="preserve">, right? Give me Give me a ballpark estimation. How many different places where these people come from? </w:t>
      </w:r>
    </w:p>
    <w:p w14:paraId="45A3B2AB" w14:textId="77777777" w:rsidR="0012003A" w:rsidRDefault="0012003A">
      <w:pPr>
        <w:spacing w:after="0"/>
      </w:pPr>
    </w:p>
    <w:p w14:paraId="340A22EA" w14:textId="77777777" w:rsidR="0012003A" w:rsidRDefault="00013F71">
      <w:pPr>
        <w:spacing w:after="0"/>
      </w:pPr>
      <w:r>
        <w:rPr>
          <w:rFonts w:ascii="Arial" w:hAnsi="Arial"/>
          <w:color w:val="5D7284"/>
        </w:rPr>
        <w:t>11:17</w:t>
      </w:r>
    </w:p>
    <w:p w14:paraId="03EA27DB" w14:textId="70156B62" w:rsidR="0012003A" w:rsidRDefault="00A65902">
      <w:pPr>
        <w:spacing w:after="0"/>
      </w:pPr>
      <w:r>
        <w:rPr>
          <w:rFonts w:ascii="Arial" w:hAnsi="Arial"/>
        </w:rPr>
        <w:t xml:space="preserve">P13: </w:t>
      </w:r>
      <w:r w:rsidR="00AD49AC">
        <w:rPr>
          <w:rFonts w:ascii="Arial" w:hAnsi="Arial"/>
        </w:rPr>
        <w:t xml:space="preserve">There are 1000 </w:t>
      </w:r>
      <w:r w:rsidR="00013F71">
        <w:rPr>
          <w:rFonts w:ascii="Arial" w:hAnsi="Arial"/>
        </w:rPr>
        <w:t xml:space="preserve">people here? Okay. Um, what do you mean by </w:t>
      </w:r>
      <w:r w:rsidR="005D2DE4">
        <w:rPr>
          <w:rFonts w:ascii="Arial" w:hAnsi="Arial"/>
        </w:rPr>
        <w:t>places</w:t>
      </w:r>
      <w:r w:rsidR="00013F71">
        <w:rPr>
          <w:rFonts w:ascii="Arial" w:hAnsi="Arial"/>
        </w:rPr>
        <w:t>? I mean, how specific are places?</w:t>
      </w:r>
    </w:p>
    <w:p w14:paraId="49079C8E" w14:textId="77777777" w:rsidR="0012003A" w:rsidRDefault="0012003A">
      <w:pPr>
        <w:spacing w:after="0"/>
      </w:pPr>
    </w:p>
    <w:p w14:paraId="7AC1E026" w14:textId="77777777" w:rsidR="00A65902" w:rsidRDefault="00013F71">
      <w:pPr>
        <w:spacing w:after="0"/>
      </w:pPr>
      <w:r>
        <w:rPr>
          <w:rFonts w:ascii="Arial" w:hAnsi="Arial"/>
          <w:color w:val="5D7284"/>
        </w:rPr>
        <w:t>11:25</w:t>
      </w:r>
    </w:p>
    <w:p w14:paraId="5E07DD5E" w14:textId="2A14F818" w:rsidR="0012003A" w:rsidRDefault="00A65902">
      <w:pPr>
        <w:spacing w:after="0"/>
      </w:pPr>
      <w:r>
        <w:rPr>
          <w:rFonts w:ascii="Arial" w:hAnsi="Arial"/>
        </w:rPr>
        <w:t>M: Ballpark estimation.</w:t>
      </w:r>
      <w:r w:rsidR="00013F71">
        <w:rPr>
          <w:rFonts w:ascii="Arial" w:hAnsi="Arial"/>
        </w:rPr>
        <w:t xml:space="preserve"> How many different different cities let's say</w:t>
      </w:r>
    </w:p>
    <w:p w14:paraId="6EC43F0E" w14:textId="77777777" w:rsidR="0012003A" w:rsidRDefault="0012003A">
      <w:pPr>
        <w:spacing w:after="0"/>
      </w:pPr>
    </w:p>
    <w:p w14:paraId="79B3E91A" w14:textId="77777777" w:rsidR="0012003A" w:rsidRDefault="00013F71">
      <w:pPr>
        <w:spacing w:after="0"/>
      </w:pPr>
      <w:r>
        <w:rPr>
          <w:rFonts w:ascii="Arial" w:hAnsi="Arial"/>
          <w:color w:val="5D7284"/>
        </w:rPr>
        <w:t>11:29</w:t>
      </w:r>
    </w:p>
    <w:p w14:paraId="060295BE" w14:textId="34DEFA77" w:rsidR="0012003A" w:rsidRDefault="002E5231">
      <w:pPr>
        <w:spacing w:after="0"/>
      </w:pPr>
      <w:r>
        <w:rPr>
          <w:rFonts w:ascii="Arial" w:hAnsi="Arial"/>
        </w:rPr>
        <w:t xml:space="preserve">P13: </w:t>
      </w:r>
      <w:r w:rsidR="007D7680">
        <w:rPr>
          <w:rFonts w:ascii="Arial" w:hAnsi="Arial"/>
        </w:rPr>
        <w:t>I</w:t>
      </w:r>
      <w:r w:rsidR="00013F71">
        <w:rPr>
          <w:rFonts w:ascii="Arial" w:hAnsi="Arial"/>
        </w:rPr>
        <w:t>f, okay, if you're talking about different cities, then maybe 25 to 30?</w:t>
      </w:r>
    </w:p>
    <w:p w14:paraId="2C3740EA" w14:textId="77777777" w:rsidR="0012003A" w:rsidRDefault="0012003A">
      <w:pPr>
        <w:spacing w:after="0"/>
      </w:pPr>
    </w:p>
    <w:p w14:paraId="5EC20EE6" w14:textId="77777777" w:rsidR="0012003A" w:rsidRDefault="00013F71">
      <w:pPr>
        <w:spacing w:after="0"/>
      </w:pPr>
      <w:r>
        <w:rPr>
          <w:rFonts w:ascii="Arial" w:hAnsi="Arial"/>
          <w:color w:val="5D7284"/>
        </w:rPr>
        <w:t>11:35</w:t>
      </w:r>
    </w:p>
    <w:p w14:paraId="55C268BE" w14:textId="3BE56279" w:rsidR="0012003A" w:rsidRDefault="002E5231">
      <w:pPr>
        <w:spacing w:after="0"/>
      </w:pPr>
      <w:r>
        <w:rPr>
          <w:rFonts w:ascii="Arial" w:hAnsi="Arial"/>
        </w:rPr>
        <w:t xml:space="preserve">M: </w:t>
      </w:r>
      <w:r w:rsidR="00013F71">
        <w:rPr>
          <w:rFonts w:ascii="Arial" w:hAnsi="Arial"/>
        </w:rPr>
        <w:t xml:space="preserve">Is there any way to figure that out from the </w:t>
      </w:r>
      <w:r>
        <w:rPr>
          <w:rFonts w:ascii="Arial" w:hAnsi="Arial"/>
        </w:rPr>
        <w:t>interface</w:t>
      </w:r>
      <w:r w:rsidR="00013F71">
        <w:rPr>
          <w:rFonts w:ascii="Arial" w:hAnsi="Arial"/>
        </w:rPr>
        <w:t xml:space="preserve">? </w:t>
      </w:r>
    </w:p>
    <w:p w14:paraId="1E391D0A" w14:textId="77777777" w:rsidR="0012003A" w:rsidRDefault="0012003A">
      <w:pPr>
        <w:spacing w:after="0"/>
      </w:pPr>
    </w:p>
    <w:p w14:paraId="101BBE36" w14:textId="77777777" w:rsidR="0012003A" w:rsidRDefault="00013F71">
      <w:pPr>
        <w:spacing w:after="0"/>
      </w:pPr>
      <w:r>
        <w:rPr>
          <w:rFonts w:ascii="Arial" w:hAnsi="Arial"/>
          <w:color w:val="5D7284"/>
        </w:rPr>
        <w:t>11:38</w:t>
      </w:r>
    </w:p>
    <w:p w14:paraId="135CCC3A" w14:textId="2F69E865" w:rsidR="0012003A" w:rsidRDefault="002E5231">
      <w:pPr>
        <w:spacing w:after="0"/>
      </w:pPr>
      <w:r>
        <w:rPr>
          <w:rFonts w:ascii="Arial" w:hAnsi="Arial"/>
        </w:rPr>
        <w:t>P13: P</w:t>
      </w:r>
      <w:r w:rsidR="00013F71">
        <w:rPr>
          <w:rFonts w:ascii="Arial" w:hAnsi="Arial"/>
        </w:rPr>
        <w:t>ossibly the map? Yeah, I would look at possibly look at the map, and maybe get a</w:t>
      </w:r>
      <w:r w:rsidR="001E65AD">
        <w:rPr>
          <w:rFonts w:ascii="Arial" w:hAnsi="Arial"/>
        </w:rPr>
        <w:t xml:space="preserve"> rough</w:t>
      </w:r>
      <w:r w:rsidR="00013F71">
        <w:rPr>
          <w:rFonts w:ascii="Arial" w:hAnsi="Arial"/>
        </w:rPr>
        <w:t xml:space="preserve"> estimation of how many dots are there? Although I don't know like how, like specific and the dots, but I would say that's a reference to it.</w:t>
      </w:r>
    </w:p>
    <w:p w14:paraId="6A137FCB" w14:textId="77777777" w:rsidR="0012003A" w:rsidRDefault="0012003A">
      <w:pPr>
        <w:spacing w:after="0"/>
      </w:pPr>
    </w:p>
    <w:p w14:paraId="091A8DD4" w14:textId="77777777" w:rsidR="0012003A" w:rsidRDefault="00013F71">
      <w:pPr>
        <w:spacing w:after="0"/>
      </w:pPr>
      <w:r>
        <w:rPr>
          <w:rFonts w:ascii="Arial" w:hAnsi="Arial"/>
          <w:color w:val="5D7284"/>
        </w:rPr>
        <w:t>11:55</w:t>
      </w:r>
    </w:p>
    <w:p w14:paraId="5ABFB3E3" w14:textId="7A5AE6AD" w:rsidR="0012003A" w:rsidRDefault="00D5412F">
      <w:pPr>
        <w:spacing w:after="0"/>
      </w:pPr>
      <w:r>
        <w:rPr>
          <w:rFonts w:ascii="Arial" w:hAnsi="Arial"/>
        </w:rPr>
        <w:t xml:space="preserve">M: </w:t>
      </w:r>
      <w:r w:rsidR="00013F71">
        <w:rPr>
          <w:rFonts w:ascii="Arial" w:hAnsi="Arial"/>
        </w:rPr>
        <w:t xml:space="preserve">And if I asked you how many people </w:t>
      </w:r>
      <w:r>
        <w:rPr>
          <w:rFonts w:ascii="Arial" w:hAnsi="Arial"/>
        </w:rPr>
        <w:t xml:space="preserve">you interacted with? </w:t>
      </w:r>
    </w:p>
    <w:p w14:paraId="0764FC50" w14:textId="77777777" w:rsidR="0012003A" w:rsidRDefault="0012003A">
      <w:pPr>
        <w:spacing w:after="0"/>
      </w:pPr>
    </w:p>
    <w:p w14:paraId="48302B4E" w14:textId="77777777" w:rsidR="0012003A" w:rsidRDefault="00013F71">
      <w:pPr>
        <w:spacing w:after="0"/>
      </w:pPr>
      <w:r>
        <w:rPr>
          <w:rFonts w:ascii="Arial" w:hAnsi="Arial"/>
          <w:color w:val="5D7284"/>
        </w:rPr>
        <w:t>11:57</w:t>
      </w:r>
    </w:p>
    <w:p w14:paraId="7AFA298C" w14:textId="63AF5E2F" w:rsidR="0012003A" w:rsidRDefault="002E7E14">
      <w:pPr>
        <w:spacing w:after="0"/>
      </w:pPr>
      <w:r>
        <w:rPr>
          <w:rFonts w:ascii="Arial" w:hAnsi="Arial"/>
        </w:rPr>
        <w:t xml:space="preserve">P13: </w:t>
      </w:r>
      <w:r w:rsidR="00013F71">
        <w:rPr>
          <w:rFonts w:ascii="Arial" w:hAnsi="Arial"/>
        </w:rPr>
        <w:t>I will go to the personal one and see like how many connecting lines</w:t>
      </w:r>
      <w:r w:rsidR="00DC053B">
        <w:rPr>
          <w:rFonts w:ascii="Arial" w:hAnsi="Arial"/>
        </w:rPr>
        <w:t xml:space="preserve"> there are. </w:t>
      </w:r>
    </w:p>
    <w:p w14:paraId="6A18D45F" w14:textId="77777777" w:rsidR="0012003A" w:rsidRDefault="0012003A">
      <w:pPr>
        <w:spacing w:after="0"/>
      </w:pPr>
    </w:p>
    <w:p w14:paraId="55982BBC" w14:textId="77777777" w:rsidR="0012003A" w:rsidRDefault="00013F71">
      <w:pPr>
        <w:spacing w:after="0"/>
      </w:pPr>
      <w:r>
        <w:rPr>
          <w:rFonts w:ascii="Arial" w:hAnsi="Arial"/>
          <w:color w:val="5D7284"/>
        </w:rPr>
        <w:t>12:02</w:t>
      </w:r>
    </w:p>
    <w:p w14:paraId="70529133" w14:textId="77777777" w:rsidR="0007545C" w:rsidRDefault="0007545C">
      <w:pPr>
        <w:spacing w:after="0"/>
        <w:rPr>
          <w:rFonts w:ascii="Arial" w:hAnsi="Arial"/>
        </w:rPr>
      </w:pPr>
    </w:p>
    <w:p w14:paraId="533DEE95" w14:textId="1A6C09D4" w:rsidR="0007545C" w:rsidRDefault="0007545C">
      <w:pPr>
        <w:spacing w:after="0"/>
        <w:rPr>
          <w:rFonts w:ascii="Arial" w:hAnsi="Arial"/>
        </w:rPr>
      </w:pPr>
      <w:r>
        <w:rPr>
          <w:rFonts w:ascii="Arial" w:hAnsi="Arial"/>
        </w:rPr>
        <w:lastRenderedPageBreak/>
        <w:t>M: Can I have a look? Just one of them?</w:t>
      </w:r>
    </w:p>
    <w:p w14:paraId="3DC1D312" w14:textId="77777777" w:rsidR="0007545C" w:rsidRDefault="0007545C">
      <w:pPr>
        <w:spacing w:after="0"/>
        <w:rPr>
          <w:rFonts w:ascii="Arial" w:hAnsi="Arial"/>
        </w:rPr>
      </w:pPr>
    </w:p>
    <w:p w14:paraId="39D4F3C3" w14:textId="77777777" w:rsidR="008D28DE" w:rsidRDefault="0007545C">
      <w:pPr>
        <w:spacing w:after="0"/>
        <w:rPr>
          <w:rFonts w:ascii="Arial" w:hAnsi="Arial"/>
        </w:rPr>
      </w:pPr>
      <w:r>
        <w:rPr>
          <w:rFonts w:ascii="Arial" w:hAnsi="Arial"/>
        </w:rPr>
        <w:t xml:space="preserve">P13: </w:t>
      </w:r>
      <w:r w:rsidR="00013F71">
        <w:rPr>
          <w:rFonts w:ascii="Arial" w:hAnsi="Arial"/>
        </w:rPr>
        <w:t xml:space="preserve">Yeah, I </w:t>
      </w:r>
      <w:r>
        <w:rPr>
          <w:rFonts w:ascii="Arial" w:hAnsi="Arial"/>
        </w:rPr>
        <w:t>just interacted with one. That was the f</w:t>
      </w:r>
      <w:r w:rsidR="00013F71">
        <w:rPr>
          <w:rFonts w:ascii="Arial" w:hAnsi="Arial"/>
        </w:rPr>
        <w:t>irst interface</w:t>
      </w:r>
      <w:r w:rsidR="001D2BF7">
        <w:rPr>
          <w:rFonts w:ascii="Arial" w:hAnsi="Arial"/>
        </w:rPr>
        <w:t xml:space="preserve"> (Kokoro)</w:t>
      </w:r>
      <w:r w:rsidR="00013F71">
        <w:rPr>
          <w:rFonts w:ascii="Arial" w:hAnsi="Arial"/>
        </w:rPr>
        <w:t xml:space="preserve">, we are going to move into the second one. So this would be the second </w:t>
      </w:r>
      <w:r w:rsidR="001D2BF7">
        <w:rPr>
          <w:rFonts w:ascii="Arial" w:hAnsi="Arial"/>
        </w:rPr>
        <w:t>interface (Baseline)</w:t>
      </w:r>
      <w:r w:rsidR="00013F71">
        <w:rPr>
          <w:rFonts w:ascii="Arial" w:hAnsi="Arial"/>
        </w:rPr>
        <w:t xml:space="preserve">. Here again, we have a bunch of posts. And one way you can interact with these posts </w:t>
      </w:r>
      <w:r w:rsidR="002314DA">
        <w:rPr>
          <w:rFonts w:ascii="Arial" w:hAnsi="Arial"/>
        </w:rPr>
        <w:t>using</w:t>
      </w:r>
      <w:r w:rsidR="00013F71">
        <w:rPr>
          <w:rFonts w:ascii="Arial" w:hAnsi="Arial"/>
        </w:rPr>
        <w:t xml:space="preserve"> the heart icon to heart something.</w:t>
      </w:r>
    </w:p>
    <w:p w14:paraId="21FAB950" w14:textId="77777777" w:rsidR="008D28DE" w:rsidRDefault="008D28DE">
      <w:pPr>
        <w:spacing w:after="0"/>
        <w:rPr>
          <w:rFonts w:ascii="Arial" w:hAnsi="Arial"/>
        </w:rPr>
      </w:pPr>
    </w:p>
    <w:p w14:paraId="6C0622AF" w14:textId="77777777" w:rsidR="008D28DE" w:rsidRDefault="008D28DE">
      <w:pPr>
        <w:spacing w:after="0"/>
        <w:rPr>
          <w:rFonts w:ascii="Arial" w:hAnsi="Arial"/>
        </w:rPr>
      </w:pPr>
      <w:r>
        <w:rPr>
          <w:rFonts w:ascii="Arial" w:hAnsi="Arial"/>
        </w:rPr>
        <w:t xml:space="preserve">P13: </w:t>
      </w:r>
      <w:r w:rsidR="00013F71">
        <w:rPr>
          <w:rFonts w:ascii="Arial" w:hAnsi="Arial"/>
        </w:rPr>
        <w:t>That's it</w:t>
      </w:r>
      <w:r>
        <w:rPr>
          <w:rFonts w:ascii="Arial" w:hAnsi="Arial"/>
        </w:rPr>
        <w:t>?</w:t>
      </w:r>
    </w:p>
    <w:p w14:paraId="7C55DE74" w14:textId="77777777" w:rsidR="008D28DE" w:rsidRDefault="008D28DE">
      <w:pPr>
        <w:spacing w:after="0"/>
        <w:rPr>
          <w:rFonts w:ascii="Arial" w:hAnsi="Arial"/>
        </w:rPr>
      </w:pPr>
    </w:p>
    <w:p w14:paraId="1E1F35C9" w14:textId="591A359E" w:rsidR="0012003A" w:rsidRDefault="008D28DE">
      <w:pPr>
        <w:spacing w:after="0"/>
      </w:pPr>
      <w:r>
        <w:rPr>
          <w:rFonts w:ascii="Arial" w:hAnsi="Arial"/>
        </w:rPr>
        <w:t>M:</w:t>
      </w:r>
      <w:r w:rsidR="00013F71">
        <w:rPr>
          <w:rFonts w:ascii="Arial" w:hAnsi="Arial"/>
        </w:rPr>
        <w:t xml:space="preserve"> That's basically it.</w:t>
      </w:r>
      <w:r w:rsidR="00DE2452">
        <w:rPr>
          <w:rFonts w:ascii="Arial" w:hAnsi="Arial"/>
        </w:rPr>
        <w:t xml:space="preserve"> </w:t>
      </w:r>
      <w:r w:rsidR="00013F71">
        <w:rPr>
          <w:rFonts w:ascii="Arial" w:hAnsi="Arial"/>
        </w:rPr>
        <w:t>Same task as before</w:t>
      </w:r>
      <w:r w:rsidR="00DE2452">
        <w:rPr>
          <w:rFonts w:ascii="Arial" w:hAnsi="Arial"/>
        </w:rPr>
        <w:t>,</w:t>
      </w:r>
      <w:r w:rsidR="00013F71">
        <w:rPr>
          <w:rFonts w:ascii="Arial" w:hAnsi="Arial"/>
        </w:rPr>
        <w:t xml:space="preserve"> explore </w:t>
      </w:r>
      <w:r w:rsidR="00DE2452">
        <w:rPr>
          <w:rFonts w:ascii="Arial" w:hAnsi="Arial"/>
        </w:rPr>
        <w:t xml:space="preserve">the posts as you want to. </w:t>
      </w:r>
    </w:p>
    <w:p w14:paraId="2E5F149F" w14:textId="77777777" w:rsidR="0012003A" w:rsidRDefault="0012003A">
      <w:pPr>
        <w:spacing w:after="0"/>
      </w:pPr>
    </w:p>
    <w:p w14:paraId="10A6DEDF" w14:textId="77777777" w:rsidR="0012003A" w:rsidRDefault="00013F71">
      <w:pPr>
        <w:spacing w:after="0"/>
      </w:pPr>
      <w:r>
        <w:rPr>
          <w:rFonts w:ascii="Arial" w:hAnsi="Arial"/>
          <w:color w:val="5D7284"/>
        </w:rPr>
        <w:t>13:51</w:t>
      </w:r>
    </w:p>
    <w:p w14:paraId="6CC0D2F2" w14:textId="5E732C91" w:rsidR="0012003A" w:rsidRDefault="0027139A">
      <w:pPr>
        <w:spacing w:after="0"/>
      </w:pPr>
      <w:r>
        <w:rPr>
          <w:rFonts w:ascii="Arial" w:hAnsi="Arial"/>
        </w:rPr>
        <w:t xml:space="preserve">P13: </w:t>
      </w:r>
      <w:r w:rsidR="00013F71">
        <w:rPr>
          <w:rFonts w:ascii="Arial" w:hAnsi="Arial"/>
        </w:rPr>
        <w:t>Okay, because it's, it's pretty much the same thing, except for the reaction stuff. I think I'm done. But But I would say, I mean, my sense of detail is extremely bad. So, to me, it's, it's the outlook is sort of the same except for the reactions and how I interact with the system.</w:t>
      </w:r>
    </w:p>
    <w:p w14:paraId="3C69881F" w14:textId="77777777" w:rsidR="0012003A" w:rsidRDefault="0012003A">
      <w:pPr>
        <w:spacing w:after="0"/>
      </w:pPr>
    </w:p>
    <w:p w14:paraId="3797F0FE" w14:textId="77777777" w:rsidR="0012003A" w:rsidRDefault="00013F71">
      <w:pPr>
        <w:spacing w:after="0"/>
      </w:pPr>
      <w:r>
        <w:rPr>
          <w:rFonts w:ascii="Arial" w:hAnsi="Arial"/>
          <w:color w:val="5D7284"/>
        </w:rPr>
        <w:t>14:16</w:t>
      </w:r>
    </w:p>
    <w:p w14:paraId="5B05110B" w14:textId="491F7CC9" w:rsidR="0012003A" w:rsidRDefault="00776050">
      <w:pPr>
        <w:spacing w:after="0"/>
      </w:pPr>
      <w:r>
        <w:rPr>
          <w:rFonts w:ascii="Arial" w:hAnsi="Arial"/>
        </w:rPr>
        <w:t xml:space="preserve">M: </w:t>
      </w:r>
      <w:r w:rsidR="00013F71">
        <w:rPr>
          <w:rFonts w:ascii="Arial" w:hAnsi="Arial"/>
        </w:rPr>
        <w:t xml:space="preserve">Okay, okay, that's perfect. No problem at all. So this time, if I kind of asked you how </w:t>
      </w:r>
      <w:r w:rsidR="006A2A96">
        <w:rPr>
          <w:rFonts w:ascii="Arial" w:hAnsi="Arial"/>
        </w:rPr>
        <w:t>…</w:t>
      </w:r>
    </w:p>
    <w:p w14:paraId="6C6BCBDA" w14:textId="77777777" w:rsidR="0012003A" w:rsidRDefault="0012003A">
      <w:pPr>
        <w:spacing w:after="0"/>
      </w:pPr>
    </w:p>
    <w:p w14:paraId="7E7869DF" w14:textId="77777777" w:rsidR="0012003A" w:rsidRDefault="00013F71">
      <w:pPr>
        <w:spacing w:after="0"/>
      </w:pPr>
      <w:r>
        <w:rPr>
          <w:rFonts w:ascii="Arial" w:hAnsi="Arial"/>
          <w:color w:val="5D7284"/>
        </w:rPr>
        <w:t>14:22</w:t>
      </w:r>
    </w:p>
    <w:p w14:paraId="6C827DA1" w14:textId="10E77CB0" w:rsidR="0012003A" w:rsidRDefault="006A2A96">
      <w:pPr>
        <w:spacing w:after="0"/>
      </w:pPr>
      <w:r>
        <w:rPr>
          <w:rFonts w:ascii="Arial" w:hAnsi="Arial"/>
        </w:rPr>
        <w:t xml:space="preserve">P13: I have one </w:t>
      </w:r>
      <w:r w:rsidR="00013F71">
        <w:rPr>
          <w:rFonts w:ascii="Arial" w:hAnsi="Arial"/>
        </w:rPr>
        <w:t xml:space="preserve">common </w:t>
      </w:r>
      <w:r>
        <w:rPr>
          <w:rFonts w:ascii="Arial" w:hAnsi="Arial"/>
        </w:rPr>
        <w:t>though</w:t>
      </w:r>
      <w:r w:rsidR="00013F71">
        <w:rPr>
          <w:rFonts w:ascii="Arial" w:hAnsi="Arial"/>
        </w:rPr>
        <w:t xml:space="preserve">, which is my lack of interactions in the first one is not because it's a </w:t>
      </w:r>
      <w:r w:rsidR="00C62E99">
        <w:rPr>
          <w:rFonts w:ascii="Arial" w:hAnsi="Arial"/>
        </w:rPr>
        <w:t>fault</w:t>
      </w:r>
      <w:r w:rsidR="00013F71">
        <w:rPr>
          <w:rFonts w:ascii="Arial" w:hAnsi="Arial"/>
        </w:rPr>
        <w:t xml:space="preserve"> of the system or anything, it's more like I don't like personally relate to any of the stuff so I don't feel the incentive to be interacting with. </w:t>
      </w:r>
      <w:r w:rsidR="00215C92">
        <w:rPr>
          <w:rFonts w:ascii="Arial" w:hAnsi="Arial"/>
        </w:rPr>
        <w:t>If i</w:t>
      </w:r>
      <w:r w:rsidR="00013F71">
        <w:rPr>
          <w:rFonts w:ascii="Arial" w:hAnsi="Arial"/>
        </w:rPr>
        <w:t xml:space="preserve">t was my friend, I would obviously have more attractions. </w:t>
      </w:r>
    </w:p>
    <w:p w14:paraId="651A7FCC" w14:textId="77777777" w:rsidR="0012003A" w:rsidRDefault="0012003A">
      <w:pPr>
        <w:spacing w:after="0"/>
      </w:pPr>
    </w:p>
    <w:p w14:paraId="44A5AE1E" w14:textId="77777777" w:rsidR="0012003A" w:rsidRDefault="00013F71">
      <w:pPr>
        <w:spacing w:after="0"/>
      </w:pPr>
      <w:r>
        <w:rPr>
          <w:rFonts w:ascii="Arial" w:hAnsi="Arial"/>
          <w:color w:val="5D7284"/>
        </w:rPr>
        <w:t>14:42</w:t>
      </w:r>
    </w:p>
    <w:p w14:paraId="23159C27" w14:textId="2333CA8B" w:rsidR="0012003A" w:rsidRDefault="00F96B02">
      <w:pPr>
        <w:spacing w:after="0"/>
      </w:pPr>
      <w:r>
        <w:rPr>
          <w:rFonts w:ascii="Arial" w:hAnsi="Arial"/>
        </w:rPr>
        <w:t xml:space="preserve">M: </w:t>
      </w:r>
      <w:r w:rsidR="00D93479">
        <w:rPr>
          <w:rFonts w:ascii="Arial" w:hAnsi="Arial"/>
        </w:rPr>
        <w:t>T</w:t>
      </w:r>
      <w:r w:rsidR="00013F71">
        <w:rPr>
          <w:rFonts w:ascii="Arial" w:hAnsi="Arial"/>
        </w:rPr>
        <w:t xml:space="preserve">hat's perfectly fine. So if I gotta ask you the same question about this interface to how many people just have a different </w:t>
      </w:r>
      <w:r w:rsidR="00D34E36">
        <w:rPr>
          <w:rFonts w:ascii="Arial" w:hAnsi="Arial"/>
        </w:rPr>
        <w:t>cities</w:t>
      </w:r>
      <w:r w:rsidR="00013F71">
        <w:rPr>
          <w:rFonts w:ascii="Arial" w:hAnsi="Arial"/>
        </w:rPr>
        <w:t xml:space="preserve"> that people come from? What would be your option to kind of like find that information, and it's a ballpark estimate. </w:t>
      </w:r>
    </w:p>
    <w:p w14:paraId="0F144330" w14:textId="77777777" w:rsidR="0012003A" w:rsidRDefault="0012003A">
      <w:pPr>
        <w:spacing w:after="0"/>
      </w:pPr>
    </w:p>
    <w:p w14:paraId="176232B3" w14:textId="77777777" w:rsidR="0012003A" w:rsidRDefault="00013F71">
      <w:pPr>
        <w:spacing w:after="0"/>
      </w:pPr>
      <w:r>
        <w:rPr>
          <w:rFonts w:ascii="Arial" w:hAnsi="Arial"/>
          <w:color w:val="5D7284"/>
        </w:rPr>
        <w:t>15:01</w:t>
      </w:r>
    </w:p>
    <w:p w14:paraId="2D3FC197" w14:textId="7DAEB90A" w:rsidR="0012003A" w:rsidRDefault="00DA237D">
      <w:pPr>
        <w:spacing w:after="0"/>
      </w:pPr>
      <w:r>
        <w:rPr>
          <w:rFonts w:ascii="Arial" w:hAnsi="Arial"/>
        </w:rPr>
        <w:t xml:space="preserve">P13: Since I would have to guess I would </w:t>
      </w:r>
      <w:r w:rsidR="00013F71">
        <w:rPr>
          <w:rFonts w:ascii="Arial" w:hAnsi="Arial"/>
        </w:rPr>
        <w:t xml:space="preserve">possibly look at the location that's listed on the right side. And like, you know, based on how much I went through, I will probably make an estimate, although I don't know, in this case, because, you know, it's, of course, like easier to see it visually. So, you know, I saw a bunch of different cities that I have, but I obviously wasn't keeping </w:t>
      </w:r>
      <w:r w:rsidR="007F4A06">
        <w:rPr>
          <w:rFonts w:ascii="Arial" w:hAnsi="Arial"/>
        </w:rPr>
        <w:t xml:space="preserve">count </w:t>
      </w:r>
      <w:r w:rsidR="00013F71">
        <w:rPr>
          <w:rFonts w:ascii="Arial" w:hAnsi="Arial"/>
        </w:rPr>
        <w:t>in my mind.</w:t>
      </w:r>
    </w:p>
    <w:p w14:paraId="01F2790E" w14:textId="77777777" w:rsidR="0012003A" w:rsidRDefault="0012003A">
      <w:pPr>
        <w:spacing w:after="0"/>
      </w:pPr>
    </w:p>
    <w:p w14:paraId="4E1AAE3B" w14:textId="77777777" w:rsidR="0012003A" w:rsidRDefault="00013F71">
      <w:pPr>
        <w:spacing w:after="0"/>
      </w:pPr>
      <w:r>
        <w:rPr>
          <w:rFonts w:ascii="Arial" w:hAnsi="Arial"/>
          <w:color w:val="5D7284"/>
        </w:rPr>
        <w:t>15:21</w:t>
      </w:r>
    </w:p>
    <w:p w14:paraId="709AE45A" w14:textId="28A1FBFF" w:rsidR="0012003A" w:rsidRDefault="0002299F">
      <w:pPr>
        <w:spacing w:after="0"/>
      </w:pPr>
      <w:r>
        <w:rPr>
          <w:rFonts w:ascii="Arial" w:hAnsi="Arial"/>
        </w:rPr>
        <w:t xml:space="preserve">M: </w:t>
      </w:r>
      <w:r w:rsidR="00013F71">
        <w:rPr>
          <w:rFonts w:ascii="Arial" w:hAnsi="Arial"/>
        </w:rPr>
        <w:t>Got it</w:t>
      </w:r>
      <w:r w:rsidR="009565F1">
        <w:rPr>
          <w:rFonts w:ascii="Arial" w:hAnsi="Arial"/>
        </w:rPr>
        <w:t xml:space="preserve">. </w:t>
      </w:r>
      <w:r w:rsidR="00013F71">
        <w:rPr>
          <w:rFonts w:ascii="Arial" w:hAnsi="Arial"/>
        </w:rPr>
        <w:t xml:space="preserve">Is that something that you would want? Or do you perceive that that kind of </w:t>
      </w:r>
      <w:r w:rsidR="00694DE0">
        <w:rPr>
          <w:rFonts w:ascii="Arial" w:hAnsi="Arial"/>
        </w:rPr>
        <w:t>need will</w:t>
      </w:r>
      <w:r w:rsidR="00013F71">
        <w:rPr>
          <w:rFonts w:ascii="Arial" w:hAnsi="Arial"/>
        </w:rPr>
        <w:t xml:space="preserve"> arise for you to kind of like see how, how you have interacted with people from different parts of the world.</w:t>
      </w:r>
    </w:p>
    <w:p w14:paraId="01373627" w14:textId="77777777" w:rsidR="0012003A" w:rsidRDefault="0012003A">
      <w:pPr>
        <w:spacing w:after="0"/>
      </w:pPr>
    </w:p>
    <w:p w14:paraId="3E25278C" w14:textId="77777777" w:rsidR="0012003A" w:rsidRDefault="00013F71">
      <w:pPr>
        <w:spacing w:after="0"/>
      </w:pPr>
      <w:r>
        <w:rPr>
          <w:rFonts w:ascii="Arial" w:hAnsi="Arial"/>
          <w:color w:val="5D7284"/>
        </w:rPr>
        <w:t>15:36</w:t>
      </w:r>
    </w:p>
    <w:p w14:paraId="326AF43D" w14:textId="7B0C5793" w:rsidR="0012003A" w:rsidRDefault="00437138">
      <w:pPr>
        <w:spacing w:after="0"/>
      </w:pPr>
      <w:r>
        <w:rPr>
          <w:rFonts w:ascii="Arial" w:hAnsi="Arial"/>
        </w:rPr>
        <w:t xml:space="preserve">P13: </w:t>
      </w:r>
      <w:r w:rsidR="00013F71">
        <w:rPr>
          <w:rFonts w:ascii="Arial" w:hAnsi="Arial"/>
        </w:rPr>
        <w:t>Out of curiosity, maybe sometimes, but as a person, I have very small social cycles. And I tend to interact with like, a lot like a small group of people consistently. So I already know where they come from, like, I don't really engage in public comments or posts that much. So it probably doesn't make that much sense to me.</w:t>
      </w:r>
    </w:p>
    <w:p w14:paraId="4C2886F3" w14:textId="77777777" w:rsidR="0012003A" w:rsidRDefault="0012003A">
      <w:pPr>
        <w:spacing w:after="0"/>
      </w:pPr>
    </w:p>
    <w:p w14:paraId="49CDFA5C" w14:textId="77777777" w:rsidR="0012003A" w:rsidRDefault="00013F71">
      <w:pPr>
        <w:spacing w:after="0"/>
      </w:pPr>
      <w:r>
        <w:rPr>
          <w:rFonts w:ascii="Arial" w:hAnsi="Arial"/>
          <w:color w:val="5D7284"/>
        </w:rPr>
        <w:lastRenderedPageBreak/>
        <w:t>16:01</w:t>
      </w:r>
    </w:p>
    <w:p w14:paraId="7E0A6C57" w14:textId="472D0F74" w:rsidR="0012003A" w:rsidRDefault="00BB23D7">
      <w:pPr>
        <w:spacing w:after="0"/>
      </w:pPr>
      <w:r>
        <w:rPr>
          <w:rFonts w:ascii="Arial" w:hAnsi="Arial"/>
        </w:rPr>
        <w:t xml:space="preserve">M: </w:t>
      </w:r>
      <w:r w:rsidR="00013F71">
        <w:rPr>
          <w:rFonts w:ascii="Arial" w:hAnsi="Arial"/>
        </w:rPr>
        <w:t xml:space="preserve">Thank you so much. All right, then we are going to move into the next part of the study, which is I would ask you a bunch of questions. So how would you say your experience of </w:t>
      </w:r>
      <w:r w:rsidR="00AF783A">
        <w:rPr>
          <w:rFonts w:ascii="Arial" w:hAnsi="Arial"/>
        </w:rPr>
        <w:t>using the</w:t>
      </w:r>
      <w:r w:rsidR="00013F71">
        <w:rPr>
          <w:rFonts w:ascii="Arial" w:hAnsi="Arial"/>
        </w:rPr>
        <w:t xml:space="preserve"> platforms </w:t>
      </w:r>
      <w:r w:rsidR="00AF783A">
        <w:rPr>
          <w:rFonts w:ascii="Arial" w:hAnsi="Arial"/>
        </w:rPr>
        <w:t xml:space="preserve">that you interacted with? </w:t>
      </w:r>
    </w:p>
    <w:p w14:paraId="70EB4C66" w14:textId="77777777" w:rsidR="0012003A" w:rsidRDefault="0012003A">
      <w:pPr>
        <w:spacing w:after="0"/>
      </w:pPr>
    </w:p>
    <w:p w14:paraId="0DDEDC92" w14:textId="77777777" w:rsidR="0012003A" w:rsidRDefault="00013F71">
      <w:pPr>
        <w:spacing w:after="0"/>
      </w:pPr>
      <w:r>
        <w:rPr>
          <w:rFonts w:ascii="Arial" w:hAnsi="Arial"/>
          <w:color w:val="5D7284"/>
        </w:rPr>
        <w:t>16:37</w:t>
      </w:r>
    </w:p>
    <w:p w14:paraId="39C075BA" w14:textId="09043C9D" w:rsidR="0012003A" w:rsidRDefault="0010284D">
      <w:pPr>
        <w:spacing w:after="0"/>
      </w:pPr>
      <w:r>
        <w:rPr>
          <w:rFonts w:ascii="Arial" w:hAnsi="Arial"/>
        </w:rPr>
        <w:t xml:space="preserve">P13: </w:t>
      </w:r>
      <w:r w:rsidR="00A57348">
        <w:rPr>
          <w:rFonts w:ascii="Arial" w:hAnsi="Arial"/>
        </w:rPr>
        <w:t xml:space="preserve">I </w:t>
      </w:r>
      <w:r w:rsidR="00ED0E7E">
        <w:rPr>
          <w:rFonts w:ascii="Arial" w:hAnsi="Arial"/>
        </w:rPr>
        <w:t xml:space="preserve">definitely </w:t>
      </w:r>
      <w:r w:rsidR="00013F71">
        <w:rPr>
          <w:rFonts w:ascii="Arial" w:hAnsi="Arial"/>
        </w:rPr>
        <w:t>like the bar</w:t>
      </w:r>
      <w:r w:rsidR="00534406">
        <w:rPr>
          <w:rFonts w:ascii="Arial" w:hAnsi="Arial"/>
        </w:rPr>
        <w:t xml:space="preserve"> (Kokoro)</w:t>
      </w:r>
      <w:r w:rsidR="00013F71">
        <w:rPr>
          <w:rFonts w:ascii="Arial" w:hAnsi="Arial"/>
        </w:rPr>
        <w:t xml:space="preserve">, where you can sort of adjust how much you like or dislike something, which is something you don't get in like conventional social media, so it helps me express my range of emotions better than what we currently have. And in terms of color, I think that it's, it's sort of like up to the person to interpret how it is like, for example, like, when I was trying to, like, make love something, I was confused between whether I should be choosing like, pinkish, or a reddish color, because red sort of means like a red heart to me with what we traditionally use. But then again, red is also angry to me. So like, I was kind of confused, confused myself, that you know, what kind of collection I feel about it. So that is something I think that needs more work, or, or maybe, you know, if people start using it, people are going to come up with their own color scheme at one point. But you know, as a prototype, I couldn't understand what kind of solid translates my emotions and how people are going to perceive that. Because what if, because it also matters to me how the other person perceives my reaction, because what if I actually like it, but he somehow interprets it, as you know, this is something I was like neutral about, or didn't like it that much. But that wasn't my intention. But I also think that, you know, if the </w:t>
      </w:r>
      <w:r w:rsidR="00001A05">
        <w:rPr>
          <w:rFonts w:ascii="Arial" w:hAnsi="Arial"/>
        </w:rPr>
        <w:t>like bar</w:t>
      </w:r>
      <w:r w:rsidR="00013F71">
        <w:rPr>
          <w:rFonts w:ascii="Arial" w:hAnsi="Arial"/>
        </w:rPr>
        <w:t xml:space="preserve"> and the color was together, this is probably more interpretable. But then again, you know, if I have like 100 likes and 100 colors in my posts, then it's probably going to be hard mapping, you know, what, you know what each person</w:t>
      </w:r>
      <w:r w:rsidR="008979F1">
        <w:rPr>
          <w:rFonts w:ascii="Arial" w:hAnsi="Arial"/>
        </w:rPr>
        <w:t xml:space="preserve"> did.</w:t>
      </w:r>
    </w:p>
    <w:p w14:paraId="27712C40" w14:textId="77777777" w:rsidR="0012003A" w:rsidRDefault="0012003A">
      <w:pPr>
        <w:spacing w:after="0"/>
      </w:pPr>
    </w:p>
    <w:p w14:paraId="3BBB5842" w14:textId="77777777" w:rsidR="0012003A" w:rsidRDefault="00013F71">
      <w:pPr>
        <w:spacing w:after="0"/>
      </w:pPr>
      <w:r>
        <w:rPr>
          <w:rFonts w:ascii="Arial" w:hAnsi="Arial"/>
          <w:color w:val="5D7284"/>
        </w:rPr>
        <w:t>18:26</w:t>
      </w:r>
    </w:p>
    <w:p w14:paraId="1D35C0FB" w14:textId="3C0512A6" w:rsidR="0012003A" w:rsidRDefault="009A18FE">
      <w:pPr>
        <w:spacing w:after="0"/>
      </w:pPr>
      <w:r>
        <w:rPr>
          <w:rFonts w:ascii="Arial" w:hAnsi="Arial"/>
        </w:rPr>
        <w:t xml:space="preserve">M: </w:t>
      </w:r>
      <w:r w:rsidR="00013F71">
        <w:rPr>
          <w:rFonts w:ascii="Arial" w:hAnsi="Arial"/>
        </w:rPr>
        <w:t xml:space="preserve"> So any ideas how it could be improved, or modified in a way that would better suit your </w:t>
      </w:r>
      <w:r w:rsidR="0010284D">
        <w:rPr>
          <w:rFonts w:ascii="Arial" w:hAnsi="Arial"/>
        </w:rPr>
        <w:t>e</w:t>
      </w:r>
      <w:r w:rsidR="00013F71">
        <w:rPr>
          <w:rFonts w:ascii="Arial" w:hAnsi="Arial"/>
        </w:rPr>
        <w:t>xpressivity?</w:t>
      </w:r>
    </w:p>
    <w:p w14:paraId="32393154" w14:textId="77777777" w:rsidR="0012003A" w:rsidRDefault="0012003A">
      <w:pPr>
        <w:spacing w:after="0"/>
      </w:pPr>
    </w:p>
    <w:p w14:paraId="57263CAE" w14:textId="77777777" w:rsidR="0012003A" w:rsidRDefault="00013F71">
      <w:pPr>
        <w:spacing w:after="0"/>
      </w:pPr>
      <w:r>
        <w:rPr>
          <w:rFonts w:ascii="Arial" w:hAnsi="Arial"/>
          <w:color w:val="5D7284"/>
        </w:rPr>
        <w:t>18:38</w:t>
      </w:r>
    </w:p>
    <w:p w14:paraId="70F2BEE4" w14:textId="25196C63" w:rsidR="0012003A" w:rsidRDefault="0010284D">
      <w:pPr>
        <w:spacing w:after="0"/>
      </w:pPr>
      <w:r>
        <w:rPr>
          <w:rFonts w:ascii="Arial" w:hAnsi="Arial"/>
        </w:rPr>
        <w:t xml:space="preserve">P13: </w:t>
      </w:r>
      <w:r w:rsidR="00013F71">
        <w:rPr>
          <w:rFonts w:ascii="Arial" w:hAnsi="Arial"/>
        </w:rPr>
        <w:t>I think it would come down to how you show how each person reacted and what was their color. So basically, it would be probably to be something like let's say someone gave me a like in the range 9</w:t>
      </w:r>
      <w:r w:rsidR="002E4394">
        <w:rPr>
          <w:rFonts w:ascii="Arial" w:hAnsi="Arial"/>
        </w:rPr>
        <w:t xml:space="preserve">0 to </w:t>
      </w:r>
      <w:r w:rsidR="00013F71">
        <w:rPr>
          <w:rFonts w:ascii="Arial" w:hAnsi="Arial"/>
        </w:rPr>
        <w:t xml:space="preserve">00. And underneath, I would be totally seeing you know, what kind of colors each of them use. So you </w:t>
      </w:r>
      <w:r w:rsidR="00F55F57">
        <w:rPr>
          <w:rFonts w:ascii="Arial" w:hAnsi="Arial"/>
        </w:rPr>
        <w:t xml:space="preserve">would </w:t>
      </w:r>
      <w:r w:rsidR="00013F71">
        <w:rPr>
          <w:rFonts w:ascii="Arial" w:hAnsi="Arial"/>
        </w:rPr>
        <w:t xml:space="preserve">probably be I would probably want them to be grouped by the range of their likes. And inside there, I probably want to see what color </w:t>
      </w:r>
      <w:r w:rsidR="00D545D2">
        <w:rPr>
          <w:rFonts w:ascii="Arial" w:hAnsi="Arial"/>
        </w:rPr>
        <w:t>there is</w:t>
      </w:r>
      <w:r w:rsidR="0096769A">
        <w:rPr>
          <w:rFonts w:ascii="Arial" w:hAnsi="Arial"/>
        </w:rPr>
        <w:t>.</w:t>
      </w:r>
    </w:p>
    <w:p w14:paraId="2B922F4F" w14:textId="77777777" w:rsidR="0012003A" w:rsidRDefault="0012003A">
      <w:pPr>
        <w:spacing w:after="0"/>
      </w:pPr>
    </w:p>
    <w:p w14:paraId="222DB48E" w14:textId="77777777" w:rsidR="0012003A" w:rsidRDefault="00013F71">
      <w:pPr>
        <w:spacing w:after="0"/>
      </w:pPr>
      <w:r>
        <w:rPr>
          <w:rFonts w:ascii="Arial" w:hAnsi="Arial"/>
          <w:color w:val="5D7284"/>
        </w:rPr>
        <w:t>19:08</w:t>
      </w:r>
    </w:p>
    <w:p w14:paraId="4E7470AB" w14:textId="7AA15780" w:rsidR="0012003A" w:rsidRDefault="008F66EB">
      <w:pPr>
        <w:spacing w:after="0"/>
      </w:pPr>
      <w:r>
        <w:rPr>
          <w:rFonts w:ascii="Arial" w:hAnsi="Arial"/>
        </w:rPr>
        <w:t xml:space="preserve">M: </w:t>
      </w:r>
      <w:r w:rsidR="00C6064E">
        <w:rPr>
          <w:rFonts w:ascii="Arial" w:hAnsi="Arial"/>
        </w:rPr>
        <w:t>V</w:t>
      </w:r>
      <w:r w:rsidR="00013F71">
        <w:rPr>
          <w:rFonts w:ascii="Arial" w:hAnsi="Arial"/>
        </w:rPr>
        <w:t xml:space="preserve">ery interesting. On that note, I was going to invite you to put your thoughts into sketch. So we have a bunch of colors </w:t>
      </w:r>
      <w:r w:rsidR="00C6064E">
        <w:rPr>
          <w:rFonts w:ascii="Arial" w:hAnsi="Arial"/>
        </w:rPr>
        <w:t>here. Feel free to use the</w:t>
      </w:r>
      <w:r w:rsidR="00443864">
        <w:rPr>
          <w:rFonts w:ascii="Arial" w:hAnsi="Arial"/>
        </w:rPr>
        <w:t>m</w:t>
      </w:r>
      <w:r w:rsidR="00013F71">
        <w:rPr>
          <w:rFonts w:ascii="Arial" w:hAnsi="Arial"/>
        </w:rPr>
        <w:t>. And these are screenshots from the interfaces that we've just seen. You can use any of these papers or you can use empty pa</w:t>
      </w:r>
      <w:r w:rsidR="00CC1580">
        <w:rPr>
          <w:rFonts w:ascii="Arial" w:hAnsi="Arial"/>
        </w:rPr>
        <w:t>p</w:t>
      </w:r>
      <w:r w:rsidR="00013F71">
        <w:rPr>
          <w:rFonts w:ascii="Arial" w:hAnsi="Arial"/>
        </w:rPr>
        <w:t xml:space="preserve">ers. So could you please just tell me what you're thinking about when </w:t>
      </w:r>
      <w:r w:rsidR="00575643">
        <w:rPr>
          <w:rFonts w:ascii="Arial" w:hAnsi="Arial"/>
        </w:rPr>
        <w:t>you</w:t>
      </w:r>
      <w:r w:rsidR="00013F71">
        <w:rPr>
          <w:rFonts w:ascii="Arial" w:hAnsi="Arial"/>
        </w:rPr>
        <w:t xml:space="preserve"> mentioned ranking based color system? And I will set up the second camera now that's okay. </w:t>
      </w:r>
    </w:p>
    <w:p w14:paraId="64133C17" w14:textId="77777777" w:rsidR="0012003A" w:rsidRDefault="0012003A">
      <w:pPr>
        <w:spacing w:after="0"/>
      </w:pPr>
    </w:p>
    <w:p w14:paraId="50F534BE" w14:textId="77777777" w:rsidR="0012003A" w:rsidRDefault="00013F71">
      <w:pPr>
        <w:spacing w:after="0"/>
      </w:pPr>
      <w:r>
        <w:rPr>
          <w:rFonts w:ascii="Arial" w:hAnsi="Arial"/>
          <w:color w:val="5D7284"/>
        </w:rPr>
        <w:t>20:02</w:t>
      </w:r>
    </w:p>
    <w:p w14:paraId="69F5368F" w14:textId="1B3E334B" w:rsidR="0012003A" w:rsidRDefault="000934BC">
      <w:pPr>
        <w:spacing w:after="0"/>
      </w:pPr>
      <w:r>
        <w:rPr>
          <w:rFonts w:ascii="Arial" w:hAnsi="Arial"/>
        </w:rPr>
        <w:t xml:space="preserve">P13: </w:t>
      </w:r>
      <w:r w:rsidR="00840B51">
        <w:rPr>
          <w:rFonts w:ascii="Arial" w:hAnsi="Arial"/>
        </w:rPr>
        <w:t>S</w:t>
      </w:r>
      <w:r w:rsidR="00013F71">
        <w:rPr>
          <w:rFonts w:ascii="Arial" w:hAnsi="Arial"/>
        </w:rPr>
        <w:t xml:space="preserve">o first of all, to me, it doesn't really make sense to be just seeing numbers because I know, if I have multiple or many likes, in my posts that I'm at one point, I'm going to lose count of what people </w:t>
      </w:r>
      <w:r w:rsidR="00013F71">
        <w:rPr>
          <w:rFonts w:ascii="Arial" w:hAnsi="Arial"/>
        </w:rPr>
        <w:lastRenderedPageBreak/>
        <w:t>did. So I think the, the first way it would be meaningful to me is to be grouping the likes based on how, like how little or how much they liked it. So possibly, it could be something like, minus 100 to minus 50 is one range, which is like, you know, very bad or something, and then minus 50 to zero could be like, you know, somewhat bad, and zero to 50 years, you know, somewhat good and 5</w:t>
      </w:r>
      <w:r w:rsidR="00665A71">
        <w:rPr>
          <w:rFonts w:ascii="Arial" w:hAnsi="Arial"/>
        </w:rPr>
        <w:t xml:space="preserve">0 </w:t>
      </w:r>
      <w:r w:rsidR="0022656A">
        <w:rPr>
          <w:rFonts w:ascii="Arial" w:hAnsi="Arial"/>
        </w:rPr>
        <w:t>to</w:t>
      </w:r>
      <w:r w:rsidR="00665A71">
        <w:rPr>
          <w:rFonts w:ascii="Arial" w:hAnsi="Arial"/>
        </w:rPr>
        <w:t xml:space="preserve"> 1</w:t>
      </w:r>
      <w:r w:rsidR="00013F71">
        <w:rPr>
          <w:rFonts w:ascii="Arial" w:hAnsi="Arial"/>
        </w:rPr>
        <w:t>00 is very good. And this could be probably a bit more granular, but I'm just giving you an ex</w:t>
      </w:r>
      <w:r w:rsidR="0027039D">
        <w:rPr>
          <w:rFonts w:ascii="Arial" w:hAnsi="Arial"/>
        </w:rPr>
        <w:t>ample.</w:t>
      </w:r>
      <w:r w:rsidR="00013F71">
        <w:rPr>
          <w:rFonts w:ascii="Arial" w:hAnsi="Arial"/>
        </w:rPr>
        <w:t xml:space="preserve"> </w:t>
      </w:r>
      <w:r w:rsidR="0027039D">
        <w:rPr>
          <w:rFonts w:ascii="Arial" w:hAnsi="Arial"/>
        </w:rPr>
        <w:t>A</w:t>
      </w:r>
      <w:r w:rsidR="00013F71">
        <w:rPr>
          <w:rFonts w:ascii="Arial" w:hAnsi="Arial"/>
        </w:rPr>
        <w:t xml:space="preserve">nd under minus 50 to 100, then you would possibly have </w:t>
      </w:r>
      <w:r w:rsidR="00F65977">
        <w:rPr>
          <w:rFonts w:ascii="Arial" w:hAnsi="Arial"/>
        </w:rPr>
        <w:t>a list</w:t>
      </w:r>
      <w:r w:rsidR="006B2A28">
        <w:rPr>
          <w:rFonts w:ascii="Arial" w:hAnsi="Arial"/>
        </w:rPr>
        <w:t xml:space="preserve"> </w:t>
      </w:r>
      <w:r w:rsidR="00013F71">
        <w:rPr>
          <w:rFonts w:ascii="Arial" w:hAnsi="Arial"/>
        </w:rPr>
        <w:t xml:space="preserve">of people who, who gave, like who interacted in this range, and maybe their actual value, and then the colors, they use something like that. So I think this is something that Facebook already does based, like, under each type of reaction, you see, like the number of people who did that, right. So it would be a similar kind of concept, but with the numbers being the range that I want to see, instead of like, like, love, and good, like something like that. So I'm going to give you an example. So maybe it's minus 50, and this person used a blue, and then maybe this person </w:t>
      </w:r>
      <w:r w:rsidR="00F65977">
        <w:rPr>
          <w:rFonts w:ascii="Arial" w:hAnsi="Arial"/>
        </w:rPr>
        <w:t xml:space="preserve">used </w:t>
      </w:r>
      <w:r w:rsidR="00013F71">
        <w:rPr>
          <w:rFonts w:ascii="Arial" w:hAnsi="Arial"/>
        </w:rPr>
        <w:t xml:space="preserve"> minus 80. And then the color is I think</w:t>
      </w:r>
      <w:r w:rsidR="000B0944">
        <w:rPr>
          <w:rFonts w:ascii="Arial" w:hAnsi="Arial"/>
        </w:rPr>
        <w:t xml:space="preserve"> pink</w:t>
      </w:r>
      <w:r w:rsidR="00013F71">
        <w:rPr>
          <w:rFonts w:ascii="Arial" w:hAnsi="Arial"/>
        </w:rPr>
        <w:t xml:space="preserve">, something and possibly the colors could be even more arranged as a hue or something. But I think, like more than </w:t>
      </w:r>
      <w:r w:rsidR="00A60D79">
        <w:rPr>
          <w:rFonts w:ascii="Arial" w:hAnsi="Arial"/>
        </w:rPr>
        <w:t>a hue</w:t>
      </w:r>
      <w:r w:rsidR="00013F71">
        <w:rPr>
          <w:rFonts w:ascii="Arial" w:hAnsi="Arial"/>
        </w:rPr>
        <w:t xml:space="preserve">, I would probably want the color. I mean, probably rank, according to the numbers. But you know, if it's possible to do both, I would probably like both. I mean that like to me, that makes more sense. And that that easier to make sense of for </w:t>
      </w:r>
      <w:r w:rsidR="004872DD">
        <w:rPr>
          <w:rFonts w:ascii="Arial" w:hAnsi="Arial"/>
        </w:rPr>
        <w:t>what I have seen.</w:t>
      </w:r>
    </w:p>
    <w:p w14:paraId="7F3B0E79" w14:textId="77777777" w:rsidR="0012003A" w:rsidRDefault="0012003A">
      <w:pPr>
        <w:spacing w:after="0"/>
      </w:pPr>
    </w:p>
    <w:p w14:paraId="17A721D5" w14:textId="77777777" w:rsidR="0012003A" w:rsidRDefault="00013F71">
      <w:pPr>
        <w:spacing w:after="0"/>
      </w:pPr>
      <w:r>
        <w:rPr>
          <w:rFonts w:ascii="Arial" w:hAnsi="Arial"/>
          <w:color w:val="5D7284"/>
        </w:rPr>
        <w:t>22:24</w:t>
      </w:r>
    </w:p>
    <w:p w14:paraId="3029C0A3" w14:textId="77777777" w:rsidR="00880EBC" w:rsidRDefault="008933DD">
      <w:pPr>
        <w:spacing w:after="0"/>
        <w:rPr>
          <w:rFonts w:ascii="Arial" w:hAnsi="Arial"/>
        </w:rPr>
      </w:pPr>
      <w:r>
        <w:rPr>
          <w:rFonts w:ascii="Arial" w:hAnsi="Arial"/>
        </w:rPr>
        <w:t xml:space="preserve">M: </w:t>
      </w:r>
      <w:r w:rsidR="00013F71">
        <w:rPr>
          <w:rFonts w:ascii="Arial" w:hAnsi="Arial"/>
        </w:rPr>
        <w:t xml:space="preserve">Thank you. So what would be some of the particular features that you'd like I'm taking that the slider for something that you like, </w:t>
      </w:r>
    </w:p>
    <w:p w14:paraId="61FC4928" w14:textId="77777777" w:rsidR="00880EBC" w:rsidRDefault="00880EBC">
      <w:pPr>
        <w:spacing w:after="0"/>
        <w:rPr>
          <w:rFonts w:ascii="Arial" w:hAnsi="Arial"/>
        </w:rPr>
      </w:pPr>
    </w:p>
    <w:p w14:paraId="0EE252A9" w14:textId="77777777" w:rsidR="00880EBC" w:rsidRDefault="00880EBC">
      <w:pPr>
        <w:spacing w:after="0"/>
        <w:rPr>
          <w:rFonts w:ascii="Arial" w:hAnsi="Arial"/>
        </w:rPr>
      </w:pPr>
      <w:r>
        <w:rPr>
          <w:rFonts w:ascii="Arial" w:hAnsi="Arial"/>
        </w:rPr>
        <w:t xml:space="preserve">P13: </w:t>
      </w:r>
      <w:r w:rsidR="00013F71">
        <w:rPr>
          <w:rFonts w:ascii="Arial" w:hAnsi="Arial"/>
        </w:rPr>
        <w:t>I did like it</w:t>
      </w:r>
      <w:r>
        <w:rPr>
          <w:rFonts w:ascii="Arial" w:hAnsi="Arial"/>
        </w:rPr>
        <w:t xml:space="preserve">. </w:t>
      </w:r>
    </w:p>
    <w:p w14:paraId="12E7D820" w14:textId="77777777" w:rsidR="00880EBC" w:rsidRDefault="00880EBC">
      <w:pPr>
        <w:spacing w:after="0"/>
        <w:rPr>
          <w:rFonts w:ascii="Arial" w:hAnsi="Arial"/>
        </w:rPr>
      </w:pPr>
    </w:p>
    <w:p w14:paraId="01C9B52F" w14:textId="05B16510" w:rsidR="0012003A" w:rsidRDefault="00880EBC">
      <w:pPr>
        <w:spacing w:after="0"/>
      </w:pPr>
      <w:r>
        <w:rPr>
          <w:rFonts w:ascii="Arial" w:hAnsi="Arial"/>
        </w:rPr>
        <w:t>M: What about</w:t>
      </w:r>
      <w:r w:rsidR="00013F71">
        <w:rPr>
          <w:rFonts w:ascii="Arial" w:hAnsi="Arial"/>
        </w:rPr>
        <w:t xml:space="preserve"> the others</w:t>
      </w:r>
      <w:r>
        <w:rPr>
          <w:rFonts w:ascii="Arial" w:hAnsi="Arial"/>
        </w:rPr>
        <w:t>?</w:t>
      </w:r>
    </w:p>
    <w:p w14:paraId="32388685" w14:textId="77777777" w:rsidR="0012003A" w:rsidRDefault="0012003A">
      <w:pPr>
        <w:spacing w:after="0"/>
      </w:pPr>
    </w:p>
    <w:p w14:paraId="3D8D69DF" w14:textId="77777777" w:rsidR="0012003A" w:rsidRDefault="00013F71">
      <w:pPr>
        <w:spacing w:after="0"/>
      </w:pPr>
      <w:r>
        <w:rPr>
          <w:rFonts w:ascii="Arial" w:hAnsi="Arial"/>
          <w:color w:val="5D7284"/>
        </w:rPr>
        <w:t>22:36</w:t>
      </w:r>
    </w:p>
    <w:p w14:paraId="75235A6A" w14:textId="07255020" w:rsidR="0012003A" w:rsidRDefault="002E34D2">
      <w:pPr>
        <w:spacing w:after="0"/>
      </w:pPr>
      <w:r>
        <w:rPr>
          <w:rFonts w:ascii="Arial" w:hAnsi="Arial"/>
        </w:rPr>
        <w:t xml:space="preserve">P13: </w:t>
      </w:r>
      <w:r w:rsidR="00013F71">
        <w:rPr>
          <w:rFonts w:ascii="Arial" w:hAnsi="Arial"/>
        </w:rPr>
        <w:t xml:space="preserve">I mentioned about the color that right now, it's kind of hard for me to translate what it's supposed to mean for like for different people. But you know, with the numbers together, it might have a better picture. I also feel the lack of other emotions like love and stuff. I think sometimes it's even a like, let's say I am humored by something, I don't just want to give it a </w:t>
      </w:r>
      <w:r w:rsidR="001D0AB3">
        <w:rPr>
          <w:rFonts w:ascii="Arial" w:hAnsi="Arial"/>
        </w:rPr>
        <w:t>like</w:t>
      </w:r>
      <w:r w:rsidR="00013F71">
        <w:rPr>
          <w:rFonts w:ascii="Arial" w:hAnsi="Arial"/>
        </w:rPr>
        <w:t>, I definitely want to s</w:t>
      </w:r>
      <w:r w:rsidR="001D0AB3">
        <w:rPr>
          <w:rFonts w:ascii="Arial" w:hAnsi="Arial"/>
        </w:rPr>
        <w:t>ay</w:t>
      </w:r>
      <w:r w:rsidR="00013F71">
        <w:rPr>
          <w:rFonts w:ascii="Arial" w:hAnsi="Arial"/>
        </w:rPr>
        <w:t xml:space="preserve"> that I see the </w:t>
      </w:r>
      <w:r w:rsidR="001D0AB3">
        <w:rPr>
          <w:rFonts w:ascii="Arial" w:hAnsi="Arial"/>
        </w:rPr>
        <w:t xml:space="preserve">humor and </w:t>
      </w:r>
      <w:r w:rsidR="00013F71">
        <w:rPr>
          <w:rFonts w:ascii="Arial" w:hAnsi="Arial"/>
        </w:rPr>
        <w:t>I find it funny. So I definitely missed that part. And not sure if a color translates how funny I find find it. I mean, in my mind, I don't see a color that translates to funny. So that is something definitely I'm missing. And I mentioned the features and the other stuff. But I understand some prototypes. I don't have any comments</w:t>
      </w:r>
      <w:r w:rsidR="00637B1D">
        <w:rPr>
          <w:rFonts w:ascii="Arial" w:hAnsi="Arial"/>
        </w:rPr>
        <w:t>.</w:t>
      </w:r>
    </w:p>
    <w:p w14:paraId="68507C82" w14:textId="77777777" w:rsidR="0012003A" w:rsidRDefault="0012003A">
      <w:pPr>
        <w:spacing w:after="0"/>
      </w:pPr>
    </w:p>
    <w:p w14:paraId="72C5658F" w14:textId="77777777" w:rsidR="0012003A" w:rsidRDefault="00013F71">
      <w:pPr>
        <w:spacing w:after="0"/>
      </w:pPr>
      <w:r>
        <w:rPr>
          <w:rFonts w:ascii="Arial" w:hAnsi="Arial"/>
          <w:color w:val="5D7284"/>
        </w:rPr>
        <w:t>23:32</w:t>
      </w:r>
    </w:p>
    <w:p w14:paraId="19D61317" w14:textId="4FA0BEFB" w:rsidR="0012003A" w:rsidRDefault="00627E22">
      <w:pPr>
        <w:spacing w:after="0"/>
      </w:pPr>
      <w:r>
        <w:rPr>
          <w:rFonts w:ascii="Arial" w:hAnsi="Arial"/>
        </w:rPr>
        <w:t>M: A</w:t>
      </w:r>
      <w:r w:rsidR="00013F71">
        <w:rPr>
          <w:rFonts w:ascii="Arial" w:hAnsi="Arial"/>
        </w:rPr>
        <w:t xml:space="preserve">nything in particular </w:t>
      </w:r>
      <w:r>
        <w:rPr>
          <w:rFonts w:ascii="Arial" w:hAnsi="Arial"/>
        </w:rPr>
        <w:t>you</w:t>
      </w:r>
      <w:r w:rsidR="00013F71">
        <w:rPr>
          <w:rFonts w:ascii="Arial" w:hAnsi="Arial"/>
        </w:rPr>
        <w:t xml:space="preserve"> dislike.</w:t>
      </w:r>
    </w:p>
    <w:p w14:paraId="44A721D0" w14:textId="77777777" w:rsidR="0012003A" w:rsidRDefault="0012003A">
      <w:pPr>
        <w:spacing w:after="0"/>
      </w:pPr>
    </w:p>
    <w:p w14:paraId="5AC8F4D7" w14:textId="77777777" w:rsidR="0012003A" w:rsidRDefault="00013F71">
      <w:pPr>
        <w:spacing w:after="0"/>
      </w:pPr>
      <w:r>
        <w:rPr>
          <w:rFonts w:ascii="Arial" w:hAnsi="Arial"/>
          <w:color w:val="5D7284"/>
        </w:rPr>
        <w:t>23:36</w:t>
      </w:r>
    </w:p>
    <w:p w14:paraId="6A65B27F" w14:textId="4B491B0B" w:rsidR="0012003A" w:rsidRDefault="00437526">
      <w:pPr>
        <w:spacing w:after="0"/>
      </w:pPr>
      <w:r>
        <w:rPr>
          <w:rFonts w:ascii="Arial" w:hAnsi="Arial"/>
        </w:rPr>
        <w:t xml:space="preserve">P13: </w:t>
      </w:r>
      <w:r w:rsidR="00013F71">
        <w:rPr>
          <w:rFonts w:ascii="Arial" w:hAnsi="Arial"/>
        </w:rPr>
        <w:t>I think I dislike that Twitter</w:t>
      </w:r>
      <w:r w:rsidR="00E86A2C">
        <w:rPr>
          <w:rFonts w:ascii="Arial" w:hAnsi="Arial"/>
        </w:rPr>
        <w:t>-</w:t>
      </w:r>
      <w:r w:rsidR="00013F71">
        <w:rPr>
          <w:rFonts w:ascii="Arial" w:hAnsi="Arial"/>
        </w:rPr>
        <w:t xml:space="preserve">ish design, because I don't see Twitter as the gold standard for social media. So I do not like the design because it feels limited in how I interact with them. But I also </w:t>
      </w:r>
      <w:r w:rsidR="00E95F58">
        <w:rPr>
          <w:rFonts w:ascii="Arial" w:hAnsi="Arial"/>
        </w:rPr>
        <w:t>understand</w:t>
      </w:r>
      <w:r w:rsidR="00013F71">
        <w:rPr>
          <w:rFonts w:ascii="Arial" w:hAnsi="Arial"/>
        </w:rPr>
        <w:t xml:space="preserve"> that once you add more features and more stuff, it's going to come up much differently. But I don't like that Twitter</w:t>
      </w:r>
      <w:r w:rsidR="004A4A6A">
        <w:rPr>
          <w:rFonts w:ascii="Arial" w:hAnsi="Arial"/>
        </w:rPr>
        <w:t>-ish design</w:t>
      </w:r>
      <w:r w:rsidR="00013F71">
        <w:rPr>
          <w:rFonts w:ascii="Arial" w:hAnsi="Arial"/>
        </w:rPr>
        <w:t>.</w:t>
      </w:r>
    </w:p>
    <w:p w14:paraId="5A7D9C89" w14:textId="77777777" w:rsidR="0012003A" w:rsidRDefault="0012003A">
      <w:pPr>
        <w:spacing w:after="0"/>
      </w:pPr>
    </w:p>
    <w:p w14:paraId="1FEB0AEA" w14:textId="77777777" w:rsidR="0012003A" w:rsidRDefault="00013F71">
      <w:pPr>
        <w:spacing w:after="0"/>
      </w:pPr>
      <w:r>
        <w:rPr>
          <w:rFonts w:ascii="Arial" w:hAnsi="Arial"/>
          <w:color w:val="5D7284"/>
        </w:rPr>
        <w:lastRenderedPageBreak/>
        <w:t>24:03</w:t>
      </w:r>
    </w:p>
    <w:p w14:paraId="170E7001" w14:textId="3926E01D" w:rsidR="0012003A" w:rsidRDefault="009D355D">
      <w:pPr>
        <w:spacing w:after="0"/>
      </w:pPr>
      <w:r>
        <w:rPr>
          <w:rFonts w:ascii="Arial" w:hAnsi="Arial"/>
        </w:rPr>
        <w:t xml:space="preserve">M: </w:t>
      </w:r>
      <w:r w:rsidR="00013F71">
        <w:rPr>
          <w:rFonts w:ascii="Arial" w:hAnsi="Arial"/>
        </w:rPr>
        <w:t xml:space="preserve">What would be your optimal, like optimally favorite layout for </w:t>
      </w:r>
      <w:r>
        <w:rPr>
          <w:rFonts w:ascii="Arial" w:hAnsi="Arial"/>
        </w:rPr>
        <w:t>social media</w:t>
      </w:r>
      <w:r w:rsidR="00013F71">
        <w:rPr>
          <w:rFonts w:ascii="Arial" w:hAnsi="Arial"/>
        </w:rPr>
        <w:t>?</w:t>
      </w:r>
    </w:p>
    <w:p w14:paraId="1FEB844C" w14:textId="77777777" w:rsidR="0012003A" w:rsidRDefault="0012003A">
      <w:pPr>
        <w:spacing w:after="0"/>
      </w:pPr>
    </w:p>
    <w:p w14:paraId="293F1859" w14:textId="77777777" w:rsidR="0012003A" w:rsidRDefault="00013F71">
      <w:pPr>
        <w:spacing w:after="0"/>
      </w:pPr>
      <w:r>
        <w:rPr>
          <w:rFonts w:ascii="Arial" w:hAnsi="Arial"/>
          <w:color w:val="5D7284"/>
        </w:rPr>
        <w:t>24:09</w:t>
      </w:r>
    </w:p>
    <w:p w14:paraId="7495E5C5" w14:textId="618B098B" w:rsidR="0012003A" w:rsidRDefault="006A2372">
      <w:pPr>
        <w:spacing w:after="0"/>
      </w:pPr>
      <w:r>
        <w:rPr>
          <w:rFonts w:ascii="Arial" w:hAnsi="Arial"/>
        </w:rPr>
        <w:t xml:space="preserve">P13: </w:t>
      </w:r>
      <w:r w:rsidR="00013F71">
        <w:rPr>
          <w:rFonts w:ascii="Arial" w:hAnsi="Arial"/>
        </w:rPr>
        <w:t xml:space="preserve">To be honest, I like how </w:t>
      </w:r>
      <w:r w:rsidR="007C4DF4">
        <w:rPr>
          <w:rFonts w:ascii="Arial" w:hAnsi="Arial"/>
        </w:rPr>
        <w:t>Facebook</w:t>
      </w:r>
      <w:r w:rsidR="00013F71">
        <w:rPr>
          <w:rFonts w:ascii="Arial" w:hAnsi="Arial"/>
        </w:rPr>
        <w:t xml:space="preserve"> </w:t>
      </w:r>
      <w:r w:rsidR="00083902">
        <w:rPr>
          <w:rFonts w:ascii="Arial" w:hAnsi="Arial"/>
        </w:rPr>
        <w:t>divides</w:t>
      </w:r>
      <w:r w:rsidR="00013F71">
        <w:rPr>
          <w:rFonts w:ascii="Arial" w:hAnsi="Arial"/>
        </w:rPr>
        <w:t xml:space="preserve"> the stuff on the left side, you have some functionalities, and then you have your main feed. And then on the right side, you also have other functionalities and you use the top and the bottom to like you have shortcuts. So I kind of like that. And I'm Yeah, I actually like that on Facebook. I think out of all the social media that I use. I like Facebook's UI the most.</w:t>
      </w:r>
    </w:p>
    <w:p w14:paraId="359CB5CC" w14:textId="77777777" w:rsidR="0012003A" w:rsidRDefault="0012003A">
      <w:pPr>
        <w:spacing w:after="0"/>
      </w:pPr>
    </w:p>
    <w:p w14:paraId="57F71711" w14:textId="77777777" w:rsidR="0012003A" w:rsidRDefault="00013F71">
      <w:pPr>
        <w:spacing w:after="0"/>
      </w:pPr>
      <w:r>
        <w:rPr>
          <w:rFonts w:ascii="Arial" w:hAnsi="Arial"/>
          <w:color w:val="5D7284"/>
        </w:rPr>
        <w:t>24:40</w:t>
      </w:r>
    </w:p>
    <w:p w14:paraId="3D3CDDB6" w14:textId="014EF626" w:rsidR="0012003A" w:rsidRDefault="006A2372">
      <w:pPr>
        <w:spacing w:after="0"/>
      </w:pPr>
      <w:r>
        <w:rPr>
          <w:rFonts w:ascii="Arial" w:hAnsi="Arial"/>
        </w:rPr>
        <w:t xml:space="preserve">M: </w:t>
      </w:r>
      <w:r w:rsidR="00013F71">
        <w:rPr>
          <w:rFonts w:ascii="Arial" w:hAnsi="Arial"/>
        </w:rPr>
        <w:t>How'd you differ? Facebook's UI against Twitter's?</w:t>
      </w:r>
    </w:p>
    <w:p w14:paraId="63127697" w14:textId="77777777" w:rsidR="0012003A" w:rsidRDefault="0012003A">
      <w:pPr>
        <w:spacing w:after="0"/>
      </w:pPr>
    </w:p>
    <w:p w14:paraId="565C7923" w14:textId="77777777" w:rsidR="0012003A" w:rsidRDefault="00013F71">
      <w:pPr>
        <w:spacing w:after="0"/>
      </w:pPr>
      <w:r>
        <w:rPr>
          <w:rFonts w:ascii="Arial" w:hAnsi="Arial"/>
          <w:color w:val="5D7284"/>
        </w:rPr>
        <w:t>24:46</w:t>
      </w:r>
    </w:p>
    <w:p w14:paraId="34A01E57" w14:textId="59EB1B05" w:rsidR="0012003A" w:rsidRDefault="00567A0D">
      <w:pPr>
        <w:spacing w:after="0"/>
      </w:pPr>
      <w:r>
        <w:rPr>
          <w:rFonts w:ascii="Arial" w:hAnsi="Arial"/>
        </w:rPr>
        <w:t xml:space="preserve">P13: </w:t>
      </w:r>
      <w:r w:rsidR="00013F71">
        <w:rPr>
          <w:rFonts w:ascii="Arial" w:hAnsi="Arial"/>
        </w:rPr>
        <w:t>Oh, I think it's the lack of functionality. Maybe because I'm not much of a Twitter user anyway. But Twitter probably doesn't have specific groups pages, all sorts of like other granularities that Facebook has</w:t>
      </w:r>
      <w:r w:rsidR="008D31EA">
        <w:rPr>
          <w:rFonts w:ascii="Arial" w:hAnsi="Arial"/>
        </w:rPr>
        <w:t xml:space="preserve"> like market</w:t>
      </w:r>
      <w:r w:rsidR="00013F71">
        <w:rPr>
          <w:rFonts w:ascii="Arial" w:hAnsi="Arial"/>
        </w:rPr>
        <w:t>place or maybe, I don't know, like, I think they introduced re</w:t>
      </w:r>
      <w:r w:rsidR="005C34E1">
        <w:rPr>
          <w:rFonts w:ascii="Arial" w:hAnsi="Arial"/>
        </w:rPr>
        <w:t>e</w:t>
      </w:r>
      <w:r w:rsidR="00013F71">
        <w:rPr>
          <w:rFonts w:ascii="Arial" w:hAnsi="Arial"/>
        </w:rPr>
        <w:t>l</w:t>
      </w:r>
      <w:r w:rsidR="005C34E1">
        <w:rPr>
          <w:rFonts w:ascii="Arial" w:hAnsi="Arial"/>
        </w:rPr>
        <w:t>s</w:t>
      </w:r>
      <w:r w:rsidR="00013F71">
        <w:rPr>
          <w:rFonts w:ascii="Arial" w:hAnsi="Arial"/>
        </w:rPr>
        <w:t xml:space="preserve"> like Facebook reels and other stuff. But I like the functionalities. </w:t>
      </w:r>
    </w:p>
    <w:p w14:paraId="7DB8B549" w14:textId="77777777" w:rsidR="0012003A" w:rsidRDefault="0012003A">
      <w:pPr>
        <w:spacing w:after="0"/>
      </w:pPr>
    </w:p>
    <w:p w14:paraId="320FAEE0" w14:textId="77777777" w:rsidR="0012003A" w:rsidRDefault="00013F71">
      <w:pPr>
        <w:spacing w:after="0"/>
      </w:pPr>
      <w:r>
        <w:rPr>
          <w:rFonts w:ascii="Arial" w:hAnsi="Arial"/>
          <w:color w:val="5D7284"/>
        </w:rPr>
        <w:t>25:11</w:t>
      </w:r>
    </w:p>
    <w:p w14:paraId="1EB49CDF" w14:textId="2C7C9F7D" w:rsidR="0012003A" w:rsidRDefault="00D65DC0">
      <w:pPr>
        <w:spacing w:after="0"/>
      </w:pPr>
      <w:r>
        <w:rPr>
          <w:rFonts w:ascii="Arial" w:hAnsi="Arial"/>
        </w:rPr>
        <w:t xml:space="preserve">M: </w:t>
      </w:r>
      <w:r w:rsidR="00013F71">
        <w:rPr>
          <w:rFonts w:ascii="Arial" w:hAnsi="Arial"/>
        </w:rPr>
        <w:t xml:space="preserve">So it's more more robust features. That's kind of like the </w:t>
      </w:r>
      <w:r w:rsidR="002253C9">
        <w:rPr>
          <w:rFonts w:ascii="Arial" w:hAnsi="Arial"/>
        </w:rPr>
        <w:t xml:space="preserve">Twitter is </w:t>
      </w:r>
      <w:r w:rsidR="00013F71">
        <w:rPr>
          <w:rFonts w:ascii="Arial" w:hAnsi="Arial"/>
        </w:rPr>
        <w:t xml:space="preserve">basically based on just individual contents. </w:t>
      </w:r>
    </w:p>
    <w:p w14:paraId="11F2D428" w14:textId="77777777" w:rsidR="0012003A" w:rsidRDefault="0012003A">
      <w:pPr>
        <w:spacing w:after="0"/>
      </w:pPr>
    </w:p>
    <w:p w14:paraId="2BC1BE67" w14:textId="77777777" w:rsidR="0012003A" w:rsidRDefault="00013F71">
      <w:pPr>
        <w:spacing w:after="0"/>
      </w:pPr>
      <w:r>
        <w:rPr>
          <w:rFonts w:ascii="Arial" w:hAnsi="Arial"/>
          <w:color w:val="5D7284"/>
        </w:rPr>
        <w:t>25:21</w:t>
      </w:r>
    </w:p>
    <w:p w14:paraId="42B22DEA" w14:textId="67550980" w:rsidR="0012003A" w:rsidRDefault="00C927AA">
      <w:pPr>
        <w:spacing w:after="0"/>
      </w:pPr>
      <w:r>
        <w:rPr>
          <w:rFonts w:ascii="Arial" w:hAnsi="Arial"/>
        </w:rPr>
        <w:t xml:space="preserve">P13: </w:t>
      </w:r>
      <w:r w:rsidR="00013F71">
        <w:rPr>
          <w:rFonts w:ascii="Arial" w:hAnsi="Arial"/>
        </w:rPr>
        <w:t>I like the individual comments. But at the same time, I like to see them aggregated in different ways, like in groups and pages, or something like that.</w:t>
      </w:r>
    </w:p>
    <w:p w14:paraId="48984233" w14:textId="77777777" w:rsidR="0012003A" w:rsidRDefault="0012003A">
      <w:pPr>
        <w:spacing w:after="0"/>
      </w:pPr>
    </w:p>
    <w:p w14:paraId="1430705A" w14:textId="77777777" w:rsidR="0012003A" w:rsidRDefault="00013F71">
      <w:pPr>
        <w:spacing w:after="0"/>
      </w:pPr>
      <w:r>
        <w:rPr>
          <w:rFonts w:ascii="Arial" w:hAnsi="Arial"/>
          <w:color w:val="5D7284"/>
        </w:rPr>
        <w:t>25:29</w:t>
      </w:r>
    </w:p>
    <w:p w14:paraId="2152EDA9" w14:textId="7F67E3B4" w:rsidR="0012003A" w:rsidRDefault="00506831">
      <w:pPr>
        <w:spacing w:after="0"/>
      </w:pPr>
      <w:r>
        <w:rPr>
          <w:rFonts w:ascii="Arial" w:hAnsi="Arial"/>
        </w:rPr>
        <w:t>M: t</w:t>
      </w:r>
      <w:r w:rsidR="00013F71">
        <w:rPr>
          <w:rFonts w:ascii="Arial" w:hAnsi="Arial"/>
        </w:rPr>
        <w:t>hank you so much. All right. So the next question is, using these features, with the functionalities that are provided, were able to express yourself?</w:t>
      </w:r>
    </w:p>
    <w:p w14:paraId="05743262" w14:textId="77777777" w:rsidR="0012003A" w:rsidRDefault="0012003A">
      <w:pPr>
        <w:spacing w:after="0"/>
      </w:pPr>
    </w:p>
    <w:p w14:paraId="55BD7FBD" w14:textId="77777777" w:rsidR="0012003A" w:rsidRDefault="00013F71">
      <w:pPr>
        <w:spacing w:after="0"/>
      </w:pPr>
      <w:r>
        <w:rPr>
          <w:rFonts w:ascii="Arial" w:hAnsi="Arial"/>
          <w:color w:val="5D7284"/>
        </w:rPr>
        <w:t>25:39</w:t>
      </w:r>
    </w:p>
    <w:p w14:paraId="61DA60F5" w14:textId="5689DC2B" w:rsidR="0012003A" w:rsidRDefault="00972AC1">
      <w:pPr>
        <w:spacing w:after="0"/>
      </w:pPr>
      <w:r>
        <w:rPr>
          <w:rFonts w:ascii="Arial" w:hAnsi="Arial"/>
        </w:rPr>
        <w:t xml:space="preserve">P13: </w:t>
      </w:r>
      <w:r w:rsidR="00013F71">
        <w:rPr>
          <w:rFonts w:ascii="Arial" w:hAnsi="Arial"/>
        </w:rPr>
        <w:t>Yes, I think I was able to express myself much better than Facebook, or like Twitter, or any other social media that I use.</w:t>
      </w:r>
    </w:p>
    <w:p w14:paraId="11C6750B" w14:textId="77777777" w:rsidR="0012003A" w:rsidRDefault="0012003A">
      <w:pPr>
        <w:spacing w:after="0"/>
      </w:pPr>
    </w:p>
    <w:p w14:paraId="0584D8E7" w14:textId="77777777" w:rsidR="0012003A" w:rsidRDefault="00013F71">
      <w:pPr>
        <w:spacing w:after="0"/>
      </w:pPr>
      <w:r>
        <w:rPr>
          <w:rFonts w:ascii="Arial" w:hAnsi="Arial"/>
          <w:color w:val="5D7284"/>
        </w:rPr>
        <w:t>25:48</w:t>
      </w:r>
    </w:p>
    <w:p w14:paraId="5481C858" w14:textId="4D4F34EA" w:rsidR="0012003A" w:rsidRDefault="000F384D">
      <w:pPr>
        <w:spacing w:after="0"/>
      </w:pPr>
      <w:r>
        <w:rPr>
          <w:rFonts w:ascii="Arial" w:hAnsi="Arial"/>
        </w:rPr>
        <w:t xml:space="preserve">M: </w:t>
      </w:r>
      <w:r w:rsidR="00013F71">
        <w:rPr>
          <w:rFonts w:ascii="Arial" w:hAnsi="Arial"/>
        </w:rPr>
        <w:t>What made you what what gave you this?</w:t>
      </w:r>
    </w:p>
    <w:p w14:paraId="11EFBB2D" w14:textId="77777777" w:rsidR="0012003A" w:rsidRDefault="0012003A">
      <w:pPr>
        <w:spacing w:after="0"/>
      </w:pPr>
    </w:p>
    <w:p w14:paraId="34EC73B5" w14:textId="77777777" w:rsidR="0012003A" w:rsidRDefault="00013F71">
      <w:pPr>
        <w:spacing w:after="0"/>
      </w:pPr>
      <w:r>
        <w:rPr>
          <w:rFonts w:ascii="Arial" w:hAnsi="Arial"/>
          <w:color w:val="5D7284"/>
        </w:rPr>
        <w:t>25:51</w:t>
      </w:r>
    </w:p>
    <w:p w14:paraId="6E1FAFBB" w14:textId="28C5952D" w:rsidR="0012003A" w:rsidRDefault="007E582B">
      <w:pPr>
        <w:spacing w:after="0"/>
      </w:pPr>
      <w:r>
        <w:rPr>
          <w:rFonts w:ascii="Arial" w:hAnsi="Arial"/>
        </w:rPr>
        <w:t xml:space="preserve">P13: </w:t>
      </w:r>
      <w:r w:rsidR="00013F71">
        <w:rPr>
          <w:rFonts w:ascii="Arial" w:hAnsi="Arial"/>
        </w:rPr>
        <w:t>I</w:t>
      </w:r>
      <w:r>
        <w:rPr>
          <w:rFonts w:ascii="Arial" w:hAnsi="Arial"/>
        </w:rPr>
        <w:t>t’s</w:t>
      </w:r>
      <w:r w:rsidR="00013F71">
        <w:rPr>
          <w:rFonts w:ascii="Arial" w:hAnsi="Arial"/>
        </w:rPr>
        <w:t xml:space="preserve"> that li</w:t>
      </w:r>
      <w:r w:rsidR="00E600CA">
        <w:rPr>
          <w:rFonts w:ascii="Arial" w:hAnsi="Arial"/>
        </w:rPr>
        <w:t>k</w:t>
      </w:r>
      <w:r w:rsidR="00013F71">
        <w:rPr>
          <w:rFonts w:ascii="Arial" w:hAnsi="Arial"/>
        </w:rPr>
        <w:t>e slider, then I could expand the intensity of my emotion</w:t>
      </w:r>
      <w:r w:rsidR="00303CB2">
        <w:rPr>
          <w:rFonts w:ascii="Arial" w:hAnsi="Arial"/>
        </w:rPr>
        <w:t>.</w:t>
      </w:r>
      <w:r w:rsidR="00013F71">
        <w:rPr>
          <w:rFonts w:ascii="Arial" w:hAnsi="Arial"/>
        </w:rPr>
        <w:t xml:space="preserve"> But I also think that no, okay, but that that might be just my opinion, but I think like a negative, like, might be every t</w:t>
      </w:r>
      <w:r w:rsidR="00576A1D">
        <w:rPr>
          <w:rFonts w:ascii="Arial" w:hAnsi="Arial"/>
        </w:rPr>
        <w:t>o</w:t>
      </w:r>
      <w:r w:rsidR="00013F71">
        <w:rPr>
          <w:rFonts w:ascii="Arial" w:hAnsi="Arial"/>
        </w:rPr>
        <w:t>o, I don't know, disruptive, or might be the cause of more arguments that you probably want. But it definitely helps me in expressing my emotions.</w:t>
      </w:r>
    </w:p>
    <w:p w14:paraId="50A595FD" w14:textId="77777777" w:rsidR="0012003A" w:rsidRDefault="0012003A">
      <w:pPr>
        <w:spacing w:after="0"/>
      </w:pPr>
    </w:p>
    <w:p w14:paraId="7B77EAE4" w14:textId="77777777" w:rsidR="0012003A" w:rsidRDefault="00013F71">
      <w:pPr>
        <w:spacing w:after="0"/>
      </w:pPr>
      <w:r>
        <w:rPr>
          <w:rFonts w:ascii="Arial" w:hAnsi="Arial"/>
          <w:color w:val="5D7284"/>
        </w:rPr>
        <w:t>26:21</w:t>
      </w:r>
    </w:p>
    <w:p w14:paraId="427B20D1" w14:textId="5FDEA228" w:rsidR="0012003A" w:rsidRDefault="00BA2C86">
      <w:pPr>
        <w:spacing w:after="0"/>
      </w:pPr>
      <w:r>
        <w:rPr>
          <w:rFonts w:ascii="Arial" w:hAnsi="Arial"/>
        </w:rPr>
        <w:lastRenderedPageBreak/>
        <w:t xml:space="preserve">M: </w:t>
      </w:r>
      <w:r w:rsidR="00013F71">
        <w:rPr>
          <w:rFonts w:ascii="Arial" w:hAnsi="Arial"/>
        </w:rPr>
        <w:t>Any alternative that you can think of?</w:t>
      </w:r>
    </w:p>
    <w:p w14:paraId="08A6D2A9" w14:textId="77777777" w:rsidR="0012003A" w:rsidRDefault="0012003A">
      <w:pPr>
        <w:spacing w:after="0"/>
      </w:pPr>
    </w:p>
    <w:p w14:paraId="02EC63FB" w14:textId="77777777" w:rsidR="0012003A" w:rsidRDefault="00013F71">
      <w:pPr>
        <w:spacing w:after="0"/>
      </w:pPr>
      <w:r>
        <w:rPr>
          <w:rFonts w:ascii="Arial" w:hAnsi="Arial"/>
          <w:color w:val="5D7284"/>
        </w:rPr>
        <w:t>26:27</w:t>
      </w:r>
    </w:p>
    <w:p w14:paraId="41C44BB5" w14:textId="77777777" w:rsidR="0012003A" w:rsidRDefault="00013F71">
      <w:pPr>
        <w:spacing w:after="0"/>
      </w:pPr>
      <w:r>
        <w:rPr>
          <w:rFonts w:ascii="Arial" w:hAnsi="Arial"/>
        </w:rPr>
        <w:t>I mean, it's fair that if I get to express my positive emotions, that I should be able to express my negative emotions in the same intensity. So it's probably fair that way. But I don't think that that leads to not I don't necessarily think that leads to a healthy environment.</w:t>
      </w:r>
    </w:p>
    <w:p w14:paraId="22992916" w14:textId="77777777" w:rsidR="0012003A" w:rsidRDefault="0012003A">
      <w:pPr>
        <w:spacing w:after="0"/>
      </w:pPr>
    </w:p>
    <w:p w14:paraId="68CA02A9" w14:textId="77777777" w:rsidR="0012003A" w:rsidRDefault="00013F71">
      <w:pPr>
        <w:spacing w:after="0"/>
      </w:pPr>
      <w:r>
        <w:rPr>
          <w:rFonts w:ascii="Arial" w:hAnsi="Arial"/>
          <w:color w:val="5D7284"/>
        </w:rPr>
        <w:t>26:48</w:t>
      </w:r>
    </w:p>
    <w:p w14:paraId="28D50D26" w14:textId="665D750B" w:rsidR="0012003A" w:rsidRDefault="000406F2">
      <w:pPr>
        <w:spacing w:after="0"/>
      </w:pPr>
      <w:r>
        <w:rPr>
          <w:rFonts w:ascii="Arial" w:hAnsi="Arial"/>
        </w:rPr>
        <w:t xml:space="preserve">M: </w:t>
      </w:r>
      <w:r w:rsidR="00E83C7D">
        <w:rPr>
          <w:rFonts w:ascii="Arial" w:hAnsi="Arial"/>
        </w:rPr>
        <w:t>Very</w:t>
      </w:r>
      <w:r w:rsidR="00013F71">
        <w:rPr>
          <w:rFonts w:ascii="Arial" w:hAnsi="Arial"/>
        </w:rPr>
        <w:t xml:space="preserve"> interest</w:t>
      </w:r>
      <w:r>
        <w:rPr>
          <w:rFonts w:ascii="Arial" w:hAnsi="Arial"/>
        </w:rPr>
        <w:t>ing</w:t>
      </w:r>
      <w:r w:rsidR="00013F71">
        <w:rPr>
          <w:rFonts w:ascii="Arial" w:hAnsi="Arial"/>
        </w:rPr>
        <w:t xml:space="preserve">, </w:t>
      </w:r>
      <w:r w:rsidR="00E83C7D">
        <w:rPr>
          <w:rFonts w:ascii="Arial" w:hAnsi="Arial"/>
        </w:rPr>
        <w:t xml:space="preserve">thanks </w:t>
      </w:r>
      <w:r w:rsidR="00013F71">
        <w:rPr>
          <w:rFonts w:ascii="Arial" w:hAnsi="Arial"/>
        </w:rPr>
        <w:t xml:space="preserve">so much. </w:t>
      </w:r>
      <w:r w:rsidR="00A945DE">
        <w:rPr>
          <w:rFonts w:ascii="Arial" w:hAnsi="Arial"/>
        </w:rPr>
        <w:t>Next</w:t>
      </w:r>
      <w:r w:rsidR="00013F71">
        <w:rPr>
          <w:rFonts w:ascii="Arial" w:hAnsi="Arial"/>
        </w:rPr>
        <w:t xml:space="preserve"> question is, how do you think you could connect with others? If you use this platforms?</w:t>
      </w:r>
    </w:p>
    <w:p w14:paraId="10663908" w14:textId="77777777" w:rsidR="0012003A" w:rsidRDefault="0012003A">
      <w:pPr>
        <w:spacing w:after="0"/>
      </w:pPr>
    </w:p>
    <w:p w14:paraId="3CA6B3A9" w14:textId="77777777" w:rsidR="0012003A" w:rsidRDefault="00013F71">
      <w:pPr>
        <w:spacing w:after="0"/>
      </w:pPr>
      <w:r>
        <w:rPr>
          <w:rFonts w:ascii="Arial" w:hAnsi="Arial"/>
          <w:color w:val="5D7284"/>
        </w:rPr>
        <w:t>27:01</w:t>
      </w:r>
    </w:p>
    <w:p w14:paraId="6247265F" w14:textId="1F4F35C8" w:rsidR="0012003A" w:rsidRDefault="00191EF6">
      <w:pPr>
        <w:spacing w:after="0"/>
      </w:pPr>
      <w:r>
        <w:rPr>
          <w:rFonts w:ascii="Arial" w:hAnsi="Arial"/>
        </w:rPr>
        <w:t xml:space="preserve">P13: </w:t>
      </w:r>
      <w:r w:rsidR="00013F71">
        <w:rPr>
          <w:rFonts w:ascii="Arial" w:hAnsi="Arial"/>
        </w:rPr>
        <w:t>I would connect with it in a similar way that I do on Facebook or Twitter. Are you asking like, what would be different? From the functionalities that I see I haven't been able to see how it could be different, except for the fact that I could more understand how you know what parts of the world people come from and how I interact with them. But as I mentioned, because I mostly keep myself within a very small social cycle, it doesn't make as much sense to me</w:t>
      </w:r>
      <w:r w:rsidR="000C3CBE">
        <w:rPr>
          <w:rFonts w:ascii="Arial" w:hAnsi="Arial"/>
        </w:rPr>
        <w:t>.</w:t>
      </w:r>
    </w:p>
    <w:p w14:paraId="5E97EB64" w14:textId="77777777" w:rsidR="0012003A" w:rsidRDefault="0012003A">
      <w:pPr>
        <w:spacing w:after="0"/>
      </w:pPr>
    </w:p>
    <w:p w14:paraId="052E5637" w14:textId="77777777" w:rsidR="0012003A" w:rsidRDefault="00013F71">
      <w:pPr>
        <w:spacing w:after="0"/>
      </w:pPr>
      <w:r>
        <w:rPr>
          <w:rFonts w:ascii="Arial" w:hAnsi="Arial"/>
          <w:color w:val="5D7284"/>
        </w:rPr>
        <w:t>27:31</w:t>
      </w:r>
    </w:p>
    <w:p w14:paraId="415D84DD" w14:textId="77777777" w:rsidR="0060048C" w:rsidRDefault="000C3CBE">
      <w:pPr>
        <w:spacing w:after="0"/>
        <w:rPr>
          <w:rFonts w:ascii="Arial" w:hAnsi="Arial"/>
        </w:rPr>
      </w:pPr>
      <w:r>
        <w:rPr>
          <w:rFonts w:ascii="Arial" w:hAnsi="Arial"/>
        </w:rPr>
        <w:t xml:space="preserve">M: </w:t>
      </w:r>
      <w:r w:rsidR="00013F71">
        <w:rPr>
          <w:rFonts w:ascii="Arial" w:hAnsi="Arial"/>
        </w:rPr>
        <w:t>Go</w:t>
      </w:r>
      <w:r w:rsidR="003C6AD3">
        <w:rPr>
          <w:rFonts w:ascii="Arial" w:hAnsi="Arial"/>
        </w:rPr>
        <w:t>t it</w:t>
      </w:r>
      <w:r w:rsidR="00013F71">
        <w:rPr>
          <w:rFonts w:ascii="Arial" w:hAnsi="Arial"/>
        </w:rPr>
        <w:t xml:space="preserve">. Thank you. Did the system respond to you your actions the way you expected it? </w:t>
      </w:r>
    </w:p>
    <w:p w14:paraId="239B3A26" w14:textId="77777777" w:rsidR="0060048C" w:rsidRDefault="0060048C">
      <w:pPr>
        <w:spacing w:after="0"/>
        <w:rPr>
          <w:rFonts w:ascii="Arial" w:hAnsi="Arial"/>
        </w:rPr>
      </w:pPr>
    </w:p>
    <w:p w14:paraId="21BD4056" w14:textId="77777777" w:rsidR="0060048C" w:rsidRDefault="0060048C">
      <w:pPr>
        <w:spacing w:after="0"/>
        <w:rPr>
          <w:rFonts w:ascii="Arial" w:hAnsi="Arial"/>
        </w:rPr>
      </w:pPr>
      <w:r>
        <w:rPr>
          <w:rFonts w:ascii="Arial" w:hAnsi="Arial"/>
        </w:rPr>
        <w:t xml:space="preserve">P13: </w:t>
      </w:r>
      <w:r w:rsidR="00013F71">
        <w:rPr>
          <w:rFonts w:ascii="Arial" w:hAnsi="Arial"/>
        </w:rPr>
        <w:t xml:space="preserve">It did. </w:t>
      </w:r>
    </w:p>
    <w:p w14:paraId="39047AAF" w14:textId="77777777" w:rsidR="0060048C" w:rsidRDefault="0060048C">
      <w:pPr>
        <w:spacing w:after="0"/>
        <w:rPr>
          <w:rFonts w:ascii="Arial" w:hAnsi="Arial"/>
        </w:rPr>
      </w:pPr>
    </w:p>
    <w:p w14:paraId="5DAE2B42" w14:textId="65EF22AC" w:rsidR="0012003A" w:rsidRDefault="0060048C">
      <w:pPr>
        <w:spacing w:after="0"/>
      </w:pPr>
      <w:r>
        <w:rPr>
          <w:rFonts w:ascii="Arial" w:hAnsi="Arial"/>
        </w:rPr>
        <w:t>M: Did it</w:t>
      </w:r>
      <w:r w:rsidR="00013F71">
        <w:rPr>
          <w:rFonts w:ascii="Arial" w:hAnsi="Arial"/>
        </w:rPr>
        <w:t xml:space="preserve"> surprise you in any way?</w:t>
      </w:r>
    </w:p>
    <w:p w14:paraId="7DBE746A" w14:textId="77777777" w:rsidR="0012003A" w:rsidRDefault="0012003A">
      <w:pPr>
        <w:spacing w:after="0"/>
      </w:pPr>
    </w:p>
    <w:p w14:paraId="0E8506DD" w14:textId="77777777" w:rsidR="0012003A" w:rsidRDefault="00013F71">
      <w:pPr>
        <w:spacing w:after="0"/>
      </w:pPr>
      <w:r>
        <w:rPr>
          <w:rFonts w:ascii="Arial" w:hAnsi="Arial"/>
          <w:color w:val="5D7284"/>
        </w:rPr>
        <w:t>27:46</w:t>
      </w:r>
    </w:p>
    <w:p w14:paraId="2065059C" w14:textId="13AB5139" w:rsidR="0012003A" w:rsidRDefault="00B13685">
      <w:pPr>
        <w:spacing w:after="0"/>
      </w:pPr>
      <w:r>
        <w:rPr>
          <w:rFonts w:ascii="Arial" w:hAnsi="Arial"/>
        </w:rPr>
        <w:t xml:space="preserve">P13: </w:t>
      </w:r>
      <w:r w:rsidR="00013F71">
        <w:rPr>
          <w:rFonts w:ascii="Arial" w:hAnsi="Arial"/>
        </w:rPr>
        <w:t>Surprised me? In a pleasant way. I think I was surprised. Not surprised. I liked the difference that I saw. I wasn't necessarily surprised, because as a part of the study, you told me that I'm going to be seeing a new system. So I wasn't in like surprised, in a sense, but I definitely liked what I saw. I mean, I definitely like the differen</w:t>
      </w:r>
      <w:r w:rsidR="00393305">
        <w:rPr>
          <w:rFonts w:ascii="Arial" w:hAnsi="Arial"/>
        </w:rPr>
        <w:t>ce</w:t>
      </w:r>
      <w:r w:rsidR="00013F71">
        <w:rPr>
          <w:rFonts w:ascii="Arial" w:hAnsi="Arial"/>
        </w:rPr>
        <w:t>.</w:t>
      </w:r>
    </w:p>
    <w:p w14:paraId="5E94E36C" w14:textId="77777777" w:rsidR="0012003A" w:rsidRDefault="0012003A">
      <w:pPr>
        <w:spacing w:after="0"/>
      </w:pPr>
    </w:p>
    <w:p w14:paraId="10E59774" w14:textId="77777777" w:rsidR="0012003A" w:rsidRDefault="00013F71">
      <w:pPr>
        <w:spacing w:after="0"/>
      </w:pPr>
      <w:r>
        <w:rPr>
          <w:rFonts w:ascii="Arial" w:hAnsi="Arial"/>
          <w:color w:val="5D7284"/>
        </w:rPr>
        <w:t>28:09</w:t>
      </w:r>
    </w:p>
    <w:p w14:paraId="52F00239" w14:textId="59678BF8" w:rsidR="0012003A" w:rsidRDefault="002359E7">
      <w:pPr>
        <w:spacing w:after="0"/>
      </w:pPr>
      <w:r>
        <w:rPr>
          <w:rFonts w:ascii="Arial" w:hAnsi="Arial"/>
        </w:rPr>
        <w:t xml:space="preserve">M: </w:t>
      </w:r>
      <w:r w:rsidR="00013F71">
        <w:rPr>
          <w:rFonts w:ascii="Arial" w:hAnsi="Arial"/>
        </w:rPr>
        <w:t>Thank you so much. This is kind of factor</w:t>
      </w:r>
      <w:r w:rsidR="00533BDD">
        <w:rPr>
          <w:rFonts w:ascii="Arial" w:hAnsi="Arial"/>
        </w:rPr>
        <w:t xml:space="preserve"> in</w:t>
      </w:r>
      <w:r w:rsidR="00013F71">
        <w:rPr>
          <w:rFonts w:ascii="Arial" w:hAnsi="Arial"/>
        </w:rPr>
        <w:t xml:space="preserve"> with the last question. Do you feel that you could make the system do what you wanted to?</w:t>
      </w:r>
    </w:p>
    <w:p w14:paraId="5C9230AD" w14:textId="77777777" w:rsidR="0012003A" w:rsidRDefault="0012003A">
      <w:pPr>
        <w:spacing w:after="0"/>
      </w:pPr>
    </w:p>
    <w:p w14:paraId="6F62533B" w14:textId="77777777" w:rsidR="0012003A" w:rsidRDefault="00013F71">
      <w:pPr>
        <w:spacing w:after="0"/>
      </w:pPr>
      <w:r>
        <w:rPr>
          <w:rFonts w:ascii="Arial" w:hAnsi="Arial"/>
          <w:color w:val="5D7284"/>
        </w:rPr>
        <w:t>28:21</w:t>
      </w:r>
    </w:p>
    <w:p w14:paraId="2A1FFE56" w14:textId="02B85E83" w:rsidR="0012003A" w:rsidRDefault="004E49FD">
      <w:pPr>
        <w:spacing w:after="0"/>
      </w:pPr>
      <w:r>
        <w:rPr>
          <w:rFonts w:ascii="Arial" w:hAnsi="Arial"/>
        </w:rPr>
        <w:t xml:space="preserve">P13: </w:t>
      </w:r>
      <w:r w:rsidR="00013F71">
        <w:rPr>
          <w:rFonts w:ascii="Arial" w:hAnsi="Arial"/>
        </w:rPr>
        <w:t xml:space="preserve">Do what I want to do? Yes. I mean, yes, as in. Okay, do what I want to do is a very broad question. So if I'm talking about connecting with my friends, or interacting or expressing my emotions differently, yes. But of course, because the other functionalities are missing, I wasn't like, I'm not entirely sure. </w:t>
      </w:r>
    </w:p>
    <w:p w14:paraId="286D057B" w14:textId="77777777" w:rsidR="0012003A" w:rsidRDefault="0012003A">
      <w:pPr>
        <w:spacing w:after="0"/>
      </w:pPr>
    </w:p>
    <w:p w14:paraId="79780A29" w14:textId="77777777" w:rsidR="0012003A" w:rsidRDefault="00013F71">
      <w:pPr>
        <w:spacing w:after="0"/>
      </w:pPr>
      <w:r>
        <w:rPr>
          <w:rFonts w:ascii="Arial" w:hAnsi="Arial"/>
          <w:color w:val="5D7284"/>
        </w:rPr>
        <w:t>28:51</w:t>
      </w:r>
    </w:p>
    <w:p w14:paraId="0D2AB5DE" w14:textId="00F5DF3D" w:rsidR="0012003A" w:rsidRDefault="00386EE4">
      <w:pPr>
        <w:spacing w:after="0"/>
      </w:pPr>
      <w:r>
        <w:rPr>
          <w:rFonts w:ascii="Arial" w:hAnsi="Arial"/>
        </w:rPr>
        <w:t xml:space="preserve">M: </w:t>
      </w:r>
      <w:r w:rsidR="00013F71">
        <w:rPr>
          <w:rFonts w:ascii="Arial" w:hAnsi="Arial"/>
        </w:rPr>
        <w:t>Did you find any of the interactions confusing?</w:t>
      </w:r>
    </w:p>
    <w:p w14:paraId="3A8FB993" w14:textId="77777777" w:rsidR="0012003A" w:rsidRDefault="0012003A">
      <w:pPr>
        <w:spacing w:after="0"/>
      </w:pPr>
    </w:p>
    <w:p w14:paraId="36CF1186" w14:textId="77777777" w:rsidR="0012003A" w:rsidRDefault="00013F71">
      <w:pPr>
        <w:spacing w:after="0"/>
      </w:pPr>
      <w:r>
        <w:rPr>
          <w:rFonts w:ascii="Arial" w:hAnsi="Arial"/>
          <w:color w:val="5D7284"/>
        </w:rPr>
        <w:lastRenderedPageBreak/>
        <w:t>28:55</w:t>
      </w:r>
    </w:p>
    <w:p w14:paraId="40E00258" w14:textId="381EEE2F" w:rsidR="0012003A" w:rsidRDefault="008F29D6">
      <w:pPr>
        <w:spacing w:after="0"/>
      </w:pPr>
      <w:r>
        <w:rPr>
          <w:rFonts w:ascii="Arial" w:hAnsi="Arial"/>
        </w:rPr>
        <w:t xml:space="preserve">P13: </w:t>
      </w:r>
      <w:r w:rsidR="00013F71">
        <w:rPr>
          <w:rFonts w:ascii="Arial" w:hAnsi="Arial"/>
        </w:rPr>
        <w:t>somewhat confusing, because if right now, you only have names. So without pictures are good, visually a big part of how I associate each post with each person. So I think it's because I have been biased when using Facebook, Twitter and other social media that I always see the picture. So the picture can translate faster to me on who that person is, rather than reading the text. So I think I've been internally biased in like, sort of skimming through the content and not looking at the names. So So, so one thing would be that I definitely could like I definitely didn't pay attention to the names as much as I would have to take pictures.</w:t>
      </w:r>
    </w:p>
    <w:p w14:paraId="6CC6BA70" w14:textId="77777777" w:rsidR="0012003A" w:rsidRDefault="0012003A">
      <w:pPr>
        <w:spacing w:after="0"/>
      </w:pPr>
    </w:p>
    <w:p w14:paraId="1EEB5E0A" w14:textId="77777777" w:rsidR="0012003A" w:rsidRDefault="00013F71">
      <w:pPr>
        <w:spacing w:after="0"/>
      </w:pPr>
      <w:r>
        <w:rPr>
          <w:rFonts w:ascii="Arial" w:hAnsi="Arial"/>
          <w:color w:val="5D7284"/>
        </w:rPr>
        <w:t>29:39</w:t>
      </w:r>
    </w:p>
    <w:p w14:paraId="46836925" w14:textId="5D8AF7BF" w:rsidR="0012003A" w:rsidRDefault="00C939B9">
      <w:pPr>
        <w:spacing w:after="0"/>
      </w:pPr>
      <w:r>
        <w:rPr>
          <w:rFonts w:ascii="Arial" w:hAnsi="Arial"/>
        </w:rPr>
        <w:t xml:space="preserve">M: </w:t>
      </w:r>
      <w:r w:rsidR="00013F71">
        <w:rPr>
          <w:rFonts w:ascii="Arial" w:hAnsi="Arial"/>
        </w:rPr>
        <w:t>On that note. If I asked you what is more important to you, the poster or the content, what would you say?</w:t>
      </w:r>
    </w:p>
    <w:p w14:paraId="3A657D2B" w14:textId="77777777" w:rsidR="0012003A" w:rsidRDefault="0012003A">
      <w:pPr>
        <w:spacing w:after="0"/>
      </w:pPr>
    </w:p>
    <w:p w14:paraId="627FB475" w14:textId="77777777" w:rsidR="0012003A" w:rsidRDefault="00013F71">
      <w:pPr>
        <w:spacing w:after="0"/>
      </w:pPr>
      <w:r>
        <w:rPr>
          <w:rFonts w:ascii="Arial" w:hAnsi="Arial"/>
          <w:color w:val="5D7284"/>
        </w:rPr>
        <w:t>29:51</w:t>
      </w:r>
    </w:p>
    <w:p w14:paraId="583AE48A" w14:textId="3CDA7785" w:rsidR="0012003A" w:rsidRDefault="002711E4">
      <w:pPr>
        <w:spacing w:after="0"/>
      </w:pPr>
      <w:r>
        <w:rPr>
          <w:rFonts w:ascii="Arial" w:hAnsi="Arial"/>
        </w:rPr>
        <w:t xml:space="preserve">P13: </w:t>
      </w:r>
      <w:r w:rsidR="00013F71">
        <w:rPr>
          <w:rFonts w:ascii="Arial" w:hAnsi="Arial"/>
        </w:rPr>
        <w:t xml:space="preserve">For me, personally, it has to be a mix of both because I personally know that sometimes when I like a person, I tend to value their </w:t>
      </w:r>
      <w:r w:rsidR="00CF300A">
        <w:rPr>
          <w:rFonts w:ascii="Arial" w:hAnsi="Arial"/>
        </w:rPr>
        <w:t>posts</w:t>
      </w:r>
      <w:r w:rsidR="00013F71">
        <w:rPr>
          <w:rFonts w:ascii="Arial" w:hAnsi="Arial"/>
        </w:rPr>
        <w:t xml:space="preserve"> or their opinion and much more much more than someone else who I maybe I don't like or have a negative perception of. And when I see that person posted something, I automatically sort of disregard</w:t>
      </w:r>
      <w:r w:rsidR="0060246F">
        <w:rPr>
          <w:rFonts w:ascii="Arial" w:hAnsi="Arial"/>
        </w:rPr>
        <w:t xml:space="preserve"> it</w:t>
      </w:r>
      <w:r w:rsidR="00013F71">
        <w:rPr>
          <w:rFonts w:ascii="Arial" w:hAnsi="Arial"/>
        </w:rPr>
        <w:t xml:space="preserve"> in my mind. But even someone I like I tend to, like tend to give more value. So it depends, like it varies from person to person. </w:t>
      </w:r>
    </w:p>
    <w:p w14:paraId="665E5B85" w14:textId="77777777" w:rsidR="0012003A" w:rsidRDefault="0012003A">
      <w:pPr>
        <w:spacing w:after="0"/>
      </w:pPr>
    </w:p>
    <w:p w14:paraId="4CE9F1E8" w14:textId="77777777" w:rsidR="0012003A" w:rsidRDefault="00013F71">
      <w:pPr>
        <w:spacing w:after="0"/>
      </w:pPr>
      <w:r>
        <w:rPr>
          <w:rFonts w:ascii="Arial" w:hAnsi="Arial"/>
          <w:color w:val="5D7284"/>
        </w:rPr>
        <w:t>30:25</w:t>
      </w:r>
    </w:p>
    <w:p w14:paraId="45F21D09" w14:textId="30B793AB" w:rsidR="0012003A" w:rsidRDefault="00980901">
      <w:pPr>
        <w:spacing w:after="0"/>
      </w:pPr>
      <w:r>
        <w:rPr>
          <w:rFonts w:ascii="Arial" w:hAnsi="Arial"/>
        </w:rPr>
        <w:t>M: T</w:t>
      </w:r>
      <w:r w:rsidR="00013F71">
        <w:rPr>
          <w:rFonts w:ascii="Arial" w:hAnsi="Arial"/>
        </w:rPr>
        <w:t>hank you. So now I want to ask you a few questions about yourself. What role does social media play in your life?</w:t>
      </w:r>
    </w:p>
    <w:p w14:paraId="7450AE3E" w14:textId="77777777" w:rsidR="0012003A" w:rsidRDefault="0012003A">
      <w:pPr>
        <w:spacing w:after="0"/>
      </w:pPr>
    </w:p>
    <w:p w14:paraId="563987C5" w14:textId="77777777" w:rsidR="0012003A" w:rsidRDefault="00013F71">
      <w:pPr>
        <w:spacing w:after="0"/>
      </w:pPr>
      <w:r>
        <w:rPr>
          <w:rFonts w:ascii="Arial" w:hAnsi="Arial"/>
          <w:color w:val="5D7284"/>
        </w:rPr>
        <w:t>30:36</w:t>
      </w:r>
    </w:p>
    <w:p w14:paraId="781A6528" w14:textId="6F571A16" w:rsidR="0012003A" w:rsidRDefault="005177AC">
      <w:pPr>
        <w:spacing w:after="0"/>
      </w:pPr>
      <w:r>
        <w:rPr>
          <w:rFonts w:ascii="Arial" w:hAnsi="Arial"/>
        </w:rPr>
        <w:t xml:space="preserve">P13: </w:t>
      </w:r>
      <w:r w:rsidR="00013F71">
        <w:rPr>
          <w:rFonts w:ascii="Arial" w:hAnsi="Arial"/>
        </w:rPr>
        <w:t xml:space="preserve">At this point in my life, it the most </w:t>
      </w:r>
      <w:r w:rsidR="00611CD4">
        <w:rPr>
          <w:rFonts w:ascii="Arial" w:hAnsi="Arial"/>
        </w:rPr>
        <w:t>role in</w:t>
      </w:r>
      <w:r w:rsidR="00013F71">
        <w:rPr>
          <w:rFonts w:ascii="Arial" w:hAnsi="Arial"/>
        </w:rPr>
        <w:t xml:space="preserve"> place is I keep up with my friends. And I keep up with what's the latest trend or what went viral, or what people are talking about. So that those are the main things that I look for in social media and other stuff like, you know, a marketplace like rules. Those are like specialist content. But the main use of social media for me is keeping up with my friends on the latest trends.</w:t>
      </w:r>
    </w:p>
    <w:p w14:paraId="27A7B282" w14:textId="77777777" w:rsidR="0012003A" w:rsidRDefault="0012003A">
      <w:pPr>
        <w:spacing w:after="0"/>
      </w:pPr>
    </w:p>
    <w:p w14:paraId="6777EC2E" w14:textId="77777777" w:rsidR="0012003A" w:rsidRDefault="00013F71">
      <w:pPr>
        <w:spacing w:after="0"/>
      </w:pPr>
      <w:r>
        <w:rPr>
          <w:rFonts w:ascii="Arial" w:hAnsi="Arial"/>
          <w:color w:val="5D7284"/>
        </w:rPr>
        <w:t>31:03</w:t>
      </w:r>
    </w:p>
    <w:p w14:paraId="7EACA16F" w14:textId="14B7479B" w:rsidR="0012003A" w:rsidRDefault="00DB0BC1">
      <w:pPr>
        <w:spacing w:after="0"/>
      </w:pPr>
      <w:r>
        <w:rPr>
          <w:rFonts w:ascii="Arial" w:hAnsi="Arial"/>
        </w:rPr>
        <w:t xml:space="preserve">M: </w:t>
      </w:r>
      <w:r w:rsidR="00013F71">
        <w:rPr>
          <w:rFonts w:ascii="Arial" w:hAnsi="Arial"/>
        </w:rPr>
        <w:t xml:space="preserve">Do you have any thoughts about social media in the future? </w:t>
      </w:r>
      <w:r w:rsidR="00DF00EE">
        <w:rPr>
          <w:rFonts w:ascii="Arial" w:hAnsi="Arial"/>
        </w:rPr>
        <w:t>Like,</w:t>
      </w:r>
      <w:r w:rsidR="00013F71">
        <w:rPr>
          <w:rFonts w:ascii="Arial" w:hAnsi="Arial"/>
        </w:rPr>
        <w:t xml:space="preserve"> 20 years in the future?</w:t>
      </w:r>
    </w:p>
    <w:p w14:paraId="3FBA21C6" w14:textId="77777777" w:rsidR="0012003A" w:rsidRDefault="0012003A">
      <w:pPr>
        <w:spacing w:after="0"/>
      </w:pPr>
    </w:p>
    <w:p w14:paraId="62AE8BE8" w14:textId="77777777" w:rsidR="0012003A" w:rsidRDefault="00013F71">
      <w:pPr>
        <w:spacing w:after="0"/>
      </w:pPr>
      <w:r>
        <w:rPr>
          <w:rFonts w:ascii="Arial" w:hAnsi="Arial"/>
          <w:color w:val="5D7284"/>
        </w:rPr>
        <w:t>31:13</w:t>
      </w:r>
    </w:p>
    <w:p w14:paraId="5D3A4176" w14:textId="483E632D" w:rsidR="0012003A" w:rsidRDefault="0023106F">
      <w:pPr>
        <w:spacing w:after="0"/>
      </w:pPr>
      <w:r>
        <w:rPr>
          <w:rFonts w:ascii="Arial" w:hAnsi="Arial"/>
        </w:rPr>
        <w:t xml:space="preserve">P13: </w:t>
      </w:r>
      <w:r w:rsidR="00013F71">
        <w:rPr>
          <w:rFonts w:ascii="Arial" w:hAnsi="Arial"/>
        </w:rPr>
        <w:t xml:space="preserve">I don't know how it's going to look in 20 years because it has already evolved so much in a short amount of time. So I'm not entirely sure how it's going to go in 20 years. But I do feel that that paid content is </w:t>
      </w:r>
      <w:r w:rsidR="00983DDD">
        <w:rPr>
          <w:rFonts w:ascii="Arial" w:hAnsi="Arial"/>
        </w:rPr>
        <w:t>excess</w:t>
      </w:r>
      <w:r w:rsidR="00013F71">
        <w:rPr>
          <w:rFonts w:ascii="Arial" w:hAnsi="Arial"/>
        </w:rPr>
        <w:t xml:space="preserve">. I mean, I don't mind the paid content, I understand that because I'm not paying for it, someone blew it has to come from someplace. But I think they're like too much ad placement and the placement of the ad, the frequency that I'm seeing it, I don't like the direction that it is going forward. I mean, if I go back a few years, I think Facebook still had ads, but not in this frequency. And not in this intensity, which So so how it progressed, I don't like it. Because when I go to Facebook, on Twitter, even Twitter, like Twitter has like ads every three post or something. I feel like I am looking at my friends content, but at the same time, so I try, like contests I don't care about have been like shoved </w:t>
      </w:r>
      <w:r w:rsidR="00013F71">
        <w:rPr>
          <w:rFonts w:ascii="Arial" w:hAnsi="Arial"/>
        </w:rPr>
        <w:lastRenderedPageBreak/>
        <w:t>down my throat. We this is something I mean, this is a trend that all social media been following, and I don't like it. And I think like as we move forward, this is going to get even worse</w:t>
      </w:r>
      <w:r w:rsidR="00B16B65">
        <w:rPr>
          <w:rFonts w:ascii="Arial" w:hAnsi="Arial"/>
        </w:rPr>
        <w:t>.</w:t>
      </w:r>
    </w:p>
    <w:p w14:paraId="1EEE2136" w14:textId="77777777" w:rsidR="0012003A" w:rsidRDefault="0012003A">
      <w:pPr>
        <w:spacing w:after="0"/>
      </w:pPr>
    </w:p>
    <w:p w14:paraId="307CEA30" w14:textId="77777777" w:rsidR="0012003A" w:rsidRDefault="00013F71">
      <w:pPr>
        <w:spacing w:after="0"/>
      </w:pPr>
      <w:r>
        <w:rPr>
          <w:rFonts w:ascii="Arial" w:hAnsi="Arial"/>
          <w:color w:val="5D7284"/>
        </w:rPr>
        <w:t>32:33</w:t>
      </w:r>
    </w:p>
    <w:p w14:paraId="4330F78C" w14:textId="01BF97F3" w:rsidR="0012003A" w:rsidRDefault="00531F18">
      <w:pPr>
        <w:spacing w:after="0"/>
      </w:pPr>
      <w:r>
        <w:rPr>
          <w:rFonts w:ascii="Arial" w:hAnsi="Arial"/>
        </w:rPr>
        <w:t xml:space="preserve">M: </w:t>
      </w:r>
      <w:r w:rsidR="00AA56F5">
        <w:rPr>
          <w:rFonts w:ascii="Arial" w:hAnsi="Arial"/>
        </w:rPr>
        <w:t>c</w:t>
      </w:r>
      <w:r w:rsidR="00013F71">
        <w:rPr>
          <w:rFonts w:ascii="Arial" w:hAnsi="Arial"/>
        </w:rPr>
        <w:t>an we think about a way we can design social media interfaces that kind of like, alleviate this problem?</w:t>
      </w:r>
    </w:p>
    <w:p w14:paraId="489593F8" w14:textId="77777777" w:rsidR="0012003A" w:rsidRDefault="0012003A">
      <w:pPr>
        <w:spacing w:after="0"/>
      </w:pPr>
    </w:p>
    <w:p w14:paraId="2D5A7054" w14:textId="77777777" w:rsidR="0012003A" w:rsidRDefault="00013F71">
      <w:pPr>
        <w:spacing w:after="0"/>
      </w:pPr>
      <w:r>
        <w:rPr>
          <w:rFonts w:ascii="Arial" w:hAnsi="Arial"/>
          <w:color w:val="5D7284"/>
        </w:rPr>
        <w:t>32:41</w:t>
      </w:r>
    </w:p>
    <w:p w14:paraId="01941B30" w14:textId="571C2BAE" w:rsidR="0012003A" w:rsidRDefault="00455E87">
      <w:pPr>
        <w:spacing w:after="0"/>
      </w:pPr>
      <w:r>
        <w:rPr>
          <w:rFonts w:ascii="Arial" w:hAnsi="Arial"/>
        </w:rPr>
        <w:t xml:space="preserve">P13: </w:t>
      </w:r>
      <w:r w:rsidR="00013F71">
        <w:rPr>
          <w:rFonts w:ascii="Arial" w:hAnsi="Arial"/>
        </w:rPr>
        <w:t>I think I would like the option to have a paid platform like what maybe Spotify does that you can choose to have ads if you want. But you can also opt out of ads, like you know, by giving a bit of money or a</w:t>
      </w:r>
      <w:r w:rsidR="00E43733">
        <w:rPr>
          <w:rFonts w:ascii="Arial" w:hAnsi="Arial"/>
        </w:rPr>
        <w:t xml:space="preserve"> monthly subscription</w:t>
      </w:r>
      <w:r w:rsidR="00013F71">
        <w:rPr>
          <w:rFonts w:ascii="Arial" w:hAnsi="Arial"/>
        </w:rPr>
        <w:t xml:space="preserve"> or something like that. I mean, the amount of time I spend on Facebook or Instagram, or Twitter, I would definitely be up for paying a reasonable amount of money to just to get the ads</w:t>
      </w:r>
      <w:r w:rsidR="00AB3B6A">
        <w:rPr>
          <w:rFonts w:ascii="Arial" w:hAnsi="Arial"/>
        </w:rPr>
        <w:t xml:space="preserve"> out of the way</w:t>
      </w:r>
      <w:r w:rsidR="00013F71">
        <w:rPr>
          <w:rFonts w:ascii="Arial" w:hAnsi="Arial"/>
        </w:rPr>
        <w:t>.</w:t>
      </w:r>
    </w:p>
    <w:p w14:paraId="29E3BDA8" w14:textId="77777777" w:rsidR="0012003A" w:rsidRDefault="0012003A">
      <w:pPr>
        <w:spacing w:after="0"/>
      </w:pPr>
    </w:p>
    <w:p w14:paraId="20EF98DF" w14:textId="77777777" w:rsidR="0012003A" w:rsidRDefault="00013F71">
      <w:pPr>
        <w:spacing w:after="0"/>
      </w:pPr>
      <w:r>
        <w:rPr>
          <w:rFonts w:ascii="Arial" w:hAnsi="Arial"/>
          <w:color w:val="5D7284"/>
        </w:rPr>
        <w:t>33:08</w:t>
      </w:r>
    </w:p>
    <w:p w14:paraId="22C862E4" w14:textId="230A862D" w:rsidR="0012003A" w:rsidRDefault="002F1691">
      <w:pPr>
        <w:spacing w:after="0"/>
      </w:pPr>
      <w:r>
        <w:rPr>
          <w:rFonts w:ascii="Arial" w:hAnsi="Arial"/>
        </w:rPr>
        <w:t xml:space="preserve">M: </w:t>
      </w:r>
      <w:r w:rsidR="00013F71">
        <w:rPr>
          <w:rFonts w:ascii="Arial" w:hAnsi="Arial"/>
        </w:rPr>
        <w:t xml:space="preserve">Interesting. So building on top of that, apart from the paid content, </w:t>
      </w:r>
      <w:r w:rsidR="009454CF">
        <w:rPr>
          <w:rFonts w:ascii="Arial" w:hAnsi="Arial"/>
        </w:rPr>
        <w:t>You’ve</w:t>
      </w:r>
      <w:r w:rsidR="00013F71">
        <w:rPr>
          <w:rFonts w:ascii="Arial" w:hAnsi="Arial"/>
        </w:rPr>
        <w:t xml:space="preserve"> said that your primary purpose of social media in </w:t>
      </w:r>
      <w:r w:rsidR="007E240D">
        <w:rPr>
          <w:rFonts w:ascii="Arial" w:hAnsi="Arial"/>
        </w:rPr>
        <w:t>your</w:t>
      </w:r>
      <w:r w:rsidR="00013F71">
        <w:rPr>
          <w:rFonts w:ascii="Arial" w:hAnsi="Arial"/>
        </w:rPr>
        <w:t xml:space="preserve"> life is basically staying connected. </w:t>
      </w:r>
      <w:r w:rsidR="007E240D">
        <w:rPr>
          <w:rFonts w:ascii="Arial" w:hAnsi="Arial"/>
        </w:rPr>
        <w:t>Any problem</w:t>
      </w:r>
      <w:r w:rsidR="00013F71">
        <w:rPr>
          <w:rFonts w:ascii="Arial" w:hAnsi="Arial"/>
        </w:rPr>
        <w:t xml:space="preserve"> reading </w:t>
      </w:r>
      <w:r w:rsidR="006E0B60">
        <w:rPr>
          <w:rFonts w:ascii="Arial" w:hAnsi="Arial"/>
        </w:rPr>
        <w:t xml:space="preserve">that </w:t>
      </w:r>
      <w:r w:rsidR="00013F71">
        <w:rPr>
          <w:rFonts w:ascii="Arial" w:hAnsi="Arial"/>
        </w:rPr>
        <w:t>or anything that bothers you</w:t>
      </w:r>
      <w:r w:rsidR="00904C60">
        <w:rPr>
          <w:rFonts w:ascii="Arial" w:hAnsi="Arial"/>
        </w:rPr>
        <w:t>?</w:t>
      </w:r>
    </w:p>
    <w:p w14:paraId="7C8685AD" w14:textId="77777777" w:rsidR="0012003A" w:rsidRDefault="0012003A">
      <w:pPr>
        <w:spacing w:after="0"/>
      </w:pPr>
    </w:p>
    <w:p w14:paraId="4FC332EC" w14:textId="77777777" w:rsidR="0012003A" w:rsidRDefault="00013F71">
      <w:pPr>
        <w:spacing w:after="0"/>
      </w:pPr>
      <w:r>
        <w:rPr>
          <w:rFonts w:ascii="Arial" w:hAnsi="Arial"/>
          <w:color w:val="5D7284"/>
        </w:rPr>
        <w:t>33:25</w:t>
      </w:r>
    </w:p>
    <w:p w14:paraId="0E856DB7" w14:textId="149FBAFF" w:rsidR="0012003A" w:rsidRDefault="00303102">
      <w:pPr>
        <w:spacing w:after="0"/>
      </w:pPr>
      <w:r>
        <w:rPr>
          <w:rFonts w:ascii="Arial" w:hAnsi="Arial"/>
        </w:rPr>
        <w:t xml:space="preserve">P13: </w:t>
      </w:r>
      <w:r w:rsidR="00013F71">
        <w:rPr>
          <w:rFonts w:ascii="Arial" w:hAnsi="Arial"/>
        </w:rPr>
        <w:t xml:space="preserve">Yes, I don't feel like that I have much control over what I see on Facebook. I mean, it has happened multiple times that I like, I remembered that this is a person I'm friends with, but I haven't seen their content in a long time. And when I go check the profile, I see that they have </w:t>
      </w:r>
      <w:r w:rsidR="006E7B92">
        <w:rPr>
          <w:rFonts w:ascii="Arial" w:hAnsi="Arial"/>
        </w:rPr>
        <w:t>posting</w:t>
      </w:r>
      <w:r w:rsidR="00013F71">
        <w:rPr>
          <w:rFonts w:ascii="Arial" w:hAnsi="Arial"/>
        </w:rPr>
        <w:t xml:space="preserve"> contents, but it just haven't </w:t>
      </w:r>
      <w:r w:rsidR="006E7B92">
        <w:rPr>
          <w:rFonts w:ascii="Arial" w:hAnsi="Arial"/>
        </w:rPr>
        <w:t xml:space="preserve">come </w:t>
      </w:r>
      <w:r w:rsidR="00013F71">
        <w:rPr>
          <w:rFonts w:ascii="Arial" w:hAnsi="Arial"/>
        </w:rPr>
        <w:t>up in my newsfeed. So I feel that however this algorithm works, I feel like I don't have much control over it. And it doesn't necessarily serve my purpose. I mean, it doesn't necessarily serve my purpose in keeping up with my friends, because, you know, sometimes I see a bit too much of one person, and I see a lot less of another person</w:t>
      </w:r>
      <w:r w:rsidR="000A5260">
        <w:rPr>
          <w:rFonts w:ascii="Arial" w:hAnsi="Arial"/>
        </w:rPr>
        <w:t>. Its</w:t>
      </w:r>
      <w:r w:rsidR="00013F71">
        <w:rPr>
          <w:rFonts w:ascii="Arial" w:hAnsi="Arial"/>
        </w:rPr>
        <w:t xml:space="preserve"> not balanced.</w:t>
      </w:r>
    </w:p>
    <w:p w14:paraId="2FCEC120" w14:textId="77777777" w:rsidR="0012003A" w:rsidRDefault="0012003A">
      <w:pPr>
        <w:spacing w:after="0"/>
      </w:pPr>
    </w:p>
    <w:p w14:paraId="29D3B295" w14:textId="77777777" w:rsidR="0012003A" w:rsidRDefault="00013F71">
      <w:pPr>
        <w:spacing w:after="0"/>
      </w:pPr>
      <w:r>
        <w:rPr>
          <w:rFonts w:ascii="Arial" w:hAnsi="Arial"/>
          <w:color w:val="5D7284"/>
        </w:rPr>
        <w:t>34:12</w:t>
      </w:r>
    </w:p>
    <w:p w14:paraId="3976BC52" w14:textId="00D08495" w:rsidR="0012003A" w:rsidRDefault="00303102">
      <w:pPr>
        <w:spacing w:after="0"/>
      </w:pPr>
      <w:r>
        <w:rPr>
          <w:rFonts w:ascii="Arial" w:hAnsi="Arial"/>
        </w:rPr>
        <w:t xml:space="preserve">M: </w:t>
      </w:r>
      <w:r w:rsidR="00013F71">
        <w:rPr>
          <w:rFonts w:ascii="Arial" w:hAnsi="Arial"/>
        </w:rPr>
        <w:t>So what would what would you do? If you were kind of like, what can we do basically, it kind of like have an alternative for this curation? How can we design the post generation so that</w:t>
      </w:r>
      <w:r w:rsidR="00D84E7A">
        <w:rPr>
          <w:rFonts w:ascii="Arial" w:hAnsi="Arial"/>
        </w:rPr>
        <w:t xml:space="preserve"> we can see?</w:t>
      </w:r>
    </w:p>
    <w:p w14:paraId="1B23667D" w14:textId="77777777" w:rsidR="0012003A" w:rsidRDefault="0012003A">
      <w:pPr>
        <w:spacing w:after="0"/>
      </w:pPr>
    </w:p>
    <w:p w14:paraId="381F94F0" w14:textId="77777777" w:rsidR="0012003A" w:rsidRDefault="00013F71">
      <w:pPr>
        <w:spacing w:after="0"/>
      </w:pPr>
      <w:r>
        <w:rPr>
          <w:rFonts w:ascii="Arial" w:hAnsi="Arial"/>
          <w:color w:val="5D7284"/>
        </w:rPr>
        <w:t>34:29</w:t>
      </w:r>
    </w:p>
    <w:p w14:paraId="2EA198A0" w14:textId="5CCA4DFE" w:rsidR="0012003A" w:rsidRDefault="00303102">
      <w:pPr>
        <w:spacing w:after="0"/>
      </w:pPr>
      <w:r>
        <w:rPr>
          <w:rFonts w:ascii="Arial" w:hAnsi="Arial"/>
        </w:rPr>
        <w:t xml:space="preserve">P13: </w:t>
      </w:r>
      <w:r w:rsidR="00013F71">
        <w:rPr>
          <w:rFonts w:ascii="Arial" w:hAnsi="Arial"/>
        </w:rPr>
        <w:t xml:space="preserve">I mean, I understand a target has to be, you know, to show </w:t>
      </w:r>
      <w:r w:rsidR="00821597">
        <w:rPr>
          <w:rFonts w:ascii="Arial" w:hAnsi="Arial"/>
        </w:rPr>
        <w:t xml:space="preserve">the post </w:t>
      </w:r>
      <w:r w:rsidR="00013F71">
        <w:rPr>
          <w:rFonts w:ascii="Arial" w:hAnsi="Arial"/>
        </w:rPr>
        <w:t xml:space="preserve">that gives you the maximum amount of interactions or something like that the vital </w:t>
      </w:r>
      <w:r w:rsidR="00C07B7E">
        <w:rPr>
          <w:rFonts w:ascii="Arial" w:hAnsi="Arial"/>
        </w:rPr>
        <w:t xml:space="preserve">post </w:t>
      </w:r>
      <w:r w:rsidR="00013F71">
        <w:rPr>
          <w:rFonts w:ascii="Arial" w:hAnsi="Arial"/>
        </w:rPr>
        <w:t>or whatever. So but I think the weight that we assign to each of the factors has to change. I mean, it has to be more balanced. Or it has to be something that maybe a user can control. Like sort of like maybe then this is the amount of it. I mean, I mean in ou</w:t>
      </w:r>
      <w:r w:rsidR="00F400A8">
        <w:rPr>
          <w:rFonts w:ascii="Arial" w:hAnsi="Arial"/>
        </w:rPr>
        <w:t>t</w:t>
      </w:r>
      <w:r w:rsidR="00013F71">
        <w:rPr>
          <w:rFonts w:ascii="Arial" w:hAnsi="Arial"/>
        </w:rPr>
        <w:t xml:space="preserve"> </w:t>
      </w:r>
      <w:r w:rsidR="00F400A8">
        <w:rPr>
          <w:rFonts w:ascii="Arial" w:hAnsi="Arial"/>
        </w:rPr>
        <w:t xml:space="preserve">of </w:t>
      </w:r>
      <w:r w:rsidR="00013F71">
        <w:rPr>
          <w:rFonts w:ascii="Arial" w:hAnsi="Arial"/>
        </w:rPr>
        <w:t xml:space="preserve">100 Maybe I want to see 50% posts of my closest friends. And then other </w:t>
      </w:r>
      <w:r w:rsidR="00E70D75">
        <w:rPr>
          <w:rFonts w:ascii="Arial" w:hAnsi="Arial"/>
        </w:rPr>
        <w:t>3</w:t>
      </w:r>
      <w:r w:rsidR="00013F71">
        <w:rPr>
          <w:rFonts w:ascii="Arial" w:hAnsi="Arial"/>
        </w:rPr>
        <w:t xml:space="preserve">0% of people that I somewhat know or interact with, and maybe other 20% or whatever paid content, or you know, stuff that that's not necessarily my friends or friend or friends, but other public posts that I possibly can see. So one thing would be to give a user the control to sort of tune how much they want to see. Or if that's not possible, or that's too complicated, then possibly, </w:t>
      </w:r>
      <w:r w:rsidR="004C3293">
        <w:rPr>
          <w:rFonts w:ascii="Arial" w:hAnsi="Arial"/>
        </w:rPr>
        <w:t>readjust the weight</w:t>
      </w:r>
      <w:r w:rsidR="00013F71">
        <w:rPr>
          <w:rFonts w:ascii="Arial" w:hAnsi="Arial"/>
        </w:rPr>
        <w:t xml:space="preserve"> attached to each of these things.</w:t>
      </w:r>
    </w:p>
    <w:p w14:paraId="0868F903" w14:textId="77777777" w:rsidR="0012003A" w:rsidRDefault="0012003A">
      <w:pPr>
        <w:spacing w:after="0"/>
      </w:pPr>
    </w:p>
    <w:p w14:paraId="3E25951F" w14:textId="77777777" w:rsidR="0012003A" w:rsidRDefault="00013F71">
      <w:pPr>
        <w:spacing w:after="0"/>
      </w:pPr>
      <w:r>
        <w:rPr>
          <w:rFonts w:ascii="Arial" w:hAnsi="Arial"/>
          <w:color w:val="5D7284"/>
        </w:rPr>
        <w:lastRenderedPageBreak/>
        <w:t>35:35</w:t>
      </w:r>
    </w:p>
    <w:p w14:paraId="42D6A678" w14:textId="4A4B637E" w:rsidR="0012003A" w:rsidRDefault="00E732AF">
      <w:pPr>
        <w:spacing w:after="0"/>
      </w:pPr>
      <w:r>
        <w:rPr>
          <w:rFonts w:ascii="Arial" w:hAnsi="Arial"/>
        </w:rPr>
        <w:t xml:space="preserve">M: </w:t>
      </w:r>
      <w:r w:rsidR="00013F71">
        <w:rPr>
          <w:rFonts w:ascii="Arial" w:hAnsi="Arial"/>
        </w:rPr>
        <w:t xml:space="preserve">Thank you. So the do you think the purpose of social media </w:t>
      </w:r>
      <w:r w:rsidR="002F219E">
        <w:rPr>
          <w:rFonts w:ascii="Arial" w:hAnsi="Arial"/>
        </w:rPr>
        <w:t>will change in 20 year</w:t>
      </w:r>
      <w:r w:rsidR="00BB21D6">
        <w:rPr>
          <w:rFonts w:ascii="Arial" w:hAnsi="Arial"/>
        </w:rPr>
        <w:t>s</w:t>
      </w:r>
      <w:r w:rsidR="00013F71">
        <w:rPr>
          <w:rFonts w:ascii="Arial" w:hAnsi="Arial"/>
        </w:rPr>
        <w:t>? This is for both, both your and the reason social media exists today?</w:t>
      </w:r>
    </w:p>
    <w:p w14:paraId="3FBD2C20" w14:textId="77777777" w:rsidR="0012003A" w:rsidRDefault="0012003A">
      <w:pPr>
        <w:spacing w:after="0"/>
      </w:pPr>
    </w:p>
    <w:p w14:paraId="57529BFE" w14:textId="77777777" w:rsidR="0012003A" w:rsidRDefault="00013F71">
      <w:pPr>
        <w:spacing w:after="0"/>
      </w:pPr>
      <w:r>
        <w:rPr>
          <w:rFonts w:ascii="Arial" w:hAnsi="Arial"/>
          <w:color w:val="5D7284"/>
        </w:rPr>
        <w:t>35:49</w:t>
      </w:r>
    </w:p>
    <w:p w14:paraId="17374D59" w14:textId="5DB98CD2" w:rsidR="0012003A" w:rsidRDefault="00DF79A1">
      <w:pPr>
        <w:spacing w:after="0"/>
      </w:pPr>
      <w:r>
        <w:rPr>
          <w:rFonts w:ascii="Arial" w:hAnsi="Arial"/>
        </w:rPr>
        <w:t xml:space="preserve">P13: </w:t>
      </w:r>
      <w:r w:rsidR="00013F71">
        <w:rPr>
          <w:rFonts w:ascii="Arial" w:hAnsi="Arial"/>
        </w:rPr>
        <w:t xml:space="preserve">I think from business perspective, it is going to change because we are going towards a society that's very much social media </w:t>
      </w:r>
      <w:r w:rsidR="002A324D">
        <w:rPr>
          <w:rFonts w:ascii="Arial" w:hAnsi="Arial"/>
        </w:rPr>
        <w:t>centric</w:t>
      </w:r>
      <w:r w:rsidR="00013F71">
        <w:rPr>
          <w:rFonts w:ascii="Arial" w:hAnsi="Arial"/>
        </w:rPr>
        <w:t xml:space="preserve">. So you know, even at this point, it's not just for connecting with people anymore. So I think in future, it's more going to evolve into your business rather than what you use for keeping up with people. As for myself. I don't know how I'm personally going to react with it. But it's very possible that I will stay on because that's possibly one of the only ways </w:t>
      </w:r>
      <w:r w:rsidR="007C1C8A">
        <w:rPr>
          <w:rFonts w:ascii="Arial" w:hAnsi="Arial"/>
        </w:rPr>
        <w:t xml:space="preserve">how </w:t>
      </w:r>
      <w:r w:rsidR="00013F71">
        <w:rPr>
          <w:rFonts w:ascii="Arial" w:hAnsi="Arial"/>
        </w:rPr>
        <w:t>I can interact with my friends. So unless I'm given a better alternative, I'm going to be keep using it.</w:t>
      </w:r>
    </w:p>
    <w:p w14:paraId="3F9EFC4A" w14:textId="77777777" w:rsidR="0012003A" w:rsidRDefault="0012003A">
      <w:pPr>
        <w:spacing w:after="0"/>
      </w:pPr>
    </w:p>
    <w:p w14:paraId="51417C1F" w14:textId="77777777" w:rsidR="0012003A" w:rsidRDefault="00013F71">
      <w:pPr>
        <w:spacing w:after="0"/>
      </w:pPr>
      <w:r>
        <w:rPr>
          <w:rFonts w:ascii="Arial" w:hAnsi="Arial"/>
          <w:color w:val="5D7284"/>
        </w:rPr>
        <w:t>36:33</w:t>
      </w:r>
    </w:p>
    <w:p w14:paraId="584397EA" w14:textId="471A8625" w:rsidR="0012003A" w:rsidRDefault="005A7C8F">
      <w:pPr>
        <w:spacing w:after="0"/>
      </w:pPr>
      <w:r>
        <w:rPr>
          <w:rFonts w:ascii="Arial" w:hAnsi="Arial"/>
        </w:rPr>
        <w:t xml:space="preserve">M: </w:t>
      </w:r>
      <w:r w:rsidR="00C93981">
        <w:rPr>
          <w:rFonts w:ascii="Arial" w:hAnsi="Arial"/>
        </w:rPr>
        <w:t>Let’s continue this line of thoughts</w:t>
      </w:r>
      <w:r w:rsidR="00013F71">
        <w:rPr>
          <w:rFonts w:ascii="Arial" w:hAnsi="Arial"/>
        </w:rPr>
        <w:t>. Imagine there is no technology restriction at all. In the future, what would you change from existing social media? And what would you keep the same? When I say what would you change? What changes do you want to see in social media in the future?</w:t>
      </w:r>
    </w:p>
    <w:p w14:paraId="3427C001" w14:textId="77777777" w:rsidR="0012003A" w:rsidRDefault="0012003A">
      <w:pPr>
        <w:spacing w:after="0"/>
      </w:pPr>
    </w:p>
    <w:p w14:paraId="73FDB197" w14:textId="77777777" w:rsidR="0012003A" w:rsidRDefault="00013F71">
      <w:pPr>
        <w:spacing w:after="0"/>
      </w:pPr>
      <w:r>
        <w:rPr>
          <w:rFonts w:ascii="Arial" w:hAnsi="Arial"/>
          <w:color w:val="5D7284"/>
        </w:rPr>
        <w:t>36:57</w:t>
      </w:r>
    </w:p>
    <w:p w14:paraId="6692D5C7" w14:textId="03F09389" w:rsidR="0012003A" w:rsidRDefault="002C1359">
      <w:pPr>
        <w:spacing w:after="0"/>
      </w:pPr>
      <w:r>
        <w:rPr>
          <w:rFonts w:ascii="Arial" w:hAnsi="Arial"/>
        </w:rPr>
        <w:t xml:space="preserve">P13: </w:t>
      </w:r>
      <w:r w:rsidR="00013F71">
        <w:rPr>
          <w:rFonts w:ascii="Arial" w:hAnsi="Arial"/>
        </w:rPr>
        <w:t>First of all, like I mentioned that I am extremely bothered by the ads and the</w:t>
      </w:r>
      <w:r w:rsidR="00A75097">
        <w:rPr>
          <w:rFonts w:ascii="Arial" w:hAnsi="Arial"/>
        </w:rPr>
        <w:t xml:space="preserve"> paid</w:t>
      </w:r>
      <w:r w:rsidR="00013F71">
        <w:rPr>
          <w:rFonts w:ascii="Arial" w:hAnsi="Arial"/>
        </w:rPr>
        <w:t xml:space="preserve"> contents and stuff that I don't care about, but that consistently come up, come up in my newsfeed. So if I like moving forward, if I were given the option, I would definitely go for at least go for a paid option tha</w:t>
      </w:r>
      <w:r w:rsidR="00D13B4E">
        <w:rPr>
          <w:rFonts w:ascii="Arial" w:hAnsi="Arial"/>
        </w:rPr>
        <w:t>t</w:t>
      </w:r>
      <w:r w:rsidR="00013F71">
        <w:rPr>
          <w:rFonts w:ascii="Arial" w:hAnsi="Arial"/>
        </w:rPr>
        <w:t xml:space="preserve"> something that lets me remove the ads. And this is some one thing I would change. And what I would keep is the current level of interactions, or, you know, whatever functionalities that we have. I like them. I mean, I definitely use them in my day to day life. So I don't have any problems with that. So I would definitely want to keep them but at the same time, I want more control over what I see. Or, I mean, Facebook, Twitter and other places, they have introduced options where they give you an explanation of what you see or why you're seeing it. But to me, that's not satisfactory enough. I mean, it's a very generic vague answer that that doesn't really satisfy. You know why I'm seeing something. So I would either even, even if I'm given an explanation, I'm not sure if I'm my feelings are going to change. So I would definitely </w:t>
      </w:r>
      <w:r w:rsidR="00F554FC">
        <w:rPr>
          <w:rFonts w:ascii="Arial" w:hAnsi="Arial"/>
        </w:rPr>
        <w:t xml:space="preserve">want </w:t>
      </w:r>
      <w:r w:rsidR="00013F71">
        <w:rPr>
          <w:rFonts w:ascii="Arial" w:hAnsi="Arial"/>
        </w:rPr>
        <w:t>unnecessary, unrelated contents removed from what I see.</w:t>
      </w:r>
    </w:p>
    <w:p w14:paraId="2A203119" w14:textId="77777777" w:rsidR="0012003A" w:rsidRDefault="0012003A">
      <w:pPr>
        <w:spacing w:after="0"/>
      </w:pPr>
    </w:p>
    <w:p w14:paraId="300864F3" w14:textId="77777777" w:rsidR="0012003A" w:rsidRDefault="00013F71">
      <w:pPr>
        <w:spacing w:after="0"/>
      </w:pPr>
      <w:r>
        <w:rPr>
          <w:rFonts w:ascii="Arial" w:hAnsi="Arial"/>
          <w:color w:val="5D7284"/>
        </w:rPr>
        <w:t>38:16</w:t>
      </w:r>
    </w:p>
    <w:p w14:paraId="4D158216" w14:textId="06C8F81C" w:rsidR="0012003A" w:rsidRDefault="00A40E8D">
      <w:pPr>
        <w:spacing w:after="0"/>
      </w:pPr>
      <w:r>
        <w:rPr>
          <w:rFonts w:ascii="Arial" w:hAnsi="Arial"/>
        </w:rPr>
        <w:t xml:space="preserve">M: </w:t>
      </w:r>
      <w:r w:rsidR="00013F71">
        <w:rPr>
          <w:rFonts w:ascii="Arial" w:hAnsi="Arial"/>
        </w:rPr>
        <w:t>Thank you so much. One last question. Interface wise, how do you think things will change?</w:t>
      </w:r>
    </w:p>
    <w:p w14:paraId="4D2C6E97" w14:textId="77777777" w:rsidR="0012003A" w:rsidRDefault="0012003A">
      <w:pPr>
        <w:spacing w:after="0"/>
      </w:pPr>
    </w:p>
    <w:p w14:paraId="3C9B8693" w14:textId="77777777" w:rsidR="0012003A" w:rsidRDefault="00013F71">
      <w:pPr>
        <w:spacing w:after="0"/>
      </w:pPr>
      <w:r>
        <w:rPr>
          <w:rFonts w:ascii="Arial" w:hAnsi="Arial"/>
          <w:color w:val="5D7284"/>
        </w:rPr>
        <w:t>38:25</w:t>
      </w:r>
    </w:p>
    <w:p w14:paraId="35868893" w14:textId="77AF2A9D" w:rsidR="0012003A" w:rsidRDefault="001676DD">
      <w:pPr>
        <w:spacing w:after="0"/>
      </w:pPr>
      <w:r>
        <w:rPr>
          <w:rFonts w:ascii="Arial" w:hAnsi="Arial"/>
        </w:rPr>
        <w:t xml:space="preserve">P13: </w:t>
      </w:r>
      <w:r w:rsidR="00013F71">
        <w:rPr>
          <w:rFonts w:ascii="Arial" w:hAnsi="Arial"/>
        </w:rPr>
        <w:t>I think I am not really perceptive of how interfaces</w:t>
      </w:r>
      <w:r w:rsidR="002C31AA">
        <w:rPr>
          <w:rFonts w:ascii="Arial" w:hAnsi="Arial"/>
        </w:rPr>
        <w:t>… I mean I am not a</w:t>
      </w:r>
      <w:r w:rsidR="00013F71">
        <w:rPr>
          <w:rFonts w:ascii="Arial" w:hAnsi="Arial"/>
        </w:rPr>
        <w:t xml:space="preserve"> UI person. So I honestly don't make notice the small changes and stuff because I don't know maybe if that's how I like go through social media that will really pay attention to something unless I really liked it</w:t>
      </w:r>
      <w:r w:rsidR="00A842F1">
        <w:rPr>
          <w:rFonts w:ascii="Arial" w:hAnsi="Arial"/>
        </w:rPr>
        <w:t xml:space="preserve"> or</w:t>
      </w:r>
      <w:r w:rsidR="00013F71">
        <w:rPr>
          <w:rFonts w:ascii="Arial" w:hAnsi="Arial"/>
        </w:rPr>
        <w:t xml:space="preserve"> I'm like really annoyed by it. So I don't really have much opinion about how </w:t>
      </w:r>
      <w:r w:rsidR="00EC26FD">
        <w:rPr>
          <w:rFonts w:ascii="Arial" w:hAnsi="Arial"/>
        </w:rPr>
        <w:t>current</w:t>
      </w:r>
      <w:r w:rsidR="00013F71">
        <w:rPr>
          <w:rFonts w:ascii="Arial" w:hAnsi="Arial"/>
        </w:rPr>
        <w:t xml:space="preserve"> social media platforms have been </w:t>
      </w:r>
      <w:r w:rsidR="00FF505A">
        <w:rPr>
          <w:rFonts w:ascii="Arial" w:hAnsi="Arial"/>
        </w:rPr>
        <w:t>as</w:t>
      </w:r>
      <w:r w:rsidR="00013F71">
        <w:rPr>
          <w:rFonts w:ascii="Arial" w:hAnsi="Arial"/>
        </w:rPr>
        <w:t xml:space="preserve"> their design as a UI.</w:t>
      </w:r>
    </w:p>
    <w:p w14:paraId="05323AB6" w14:textId="77777777" w:rsidR="0012003A" w:rsidRDefault="0012003A">
      <w:pPr>
        <w:spacing w:after="0"/>
      </w:pPr>
    </w:p>
    <w:p w14:paraId="7302FA48" w14:textId="77777777" w:rsidR="0012003A" w:rsidRDefault="00013F71">
      <w:pPr>
        <w:spacing w:after="0"/>
      </w:pPr>
      <w:r>
        <w:rPr>
          <w:rFonts w:ascii="Arial" w:hAnsi="Arial"/>
          <w:color w:val="5D7284"/>
        </w:rPr>
        <w:t>38:57</w:t>
      </w:r>
    </w:p>
    <w:p w14:paraId="544895C4" w14:textId="4EB31487" w:rsidR="0012003A" w:rsidRDefault="00013F71">
      <w:pPr>
        <w:spacing w:after="0"/>
      </w:pPr>
      <w:r>
        <w:rPr>
          <w:rFonts w:ascii="Arial" w:hAnsi="Arial"/>
        </w:rPr>
        <w:t xml:space="preserve">Good. Thank you so much. Well, thank you for participating in the study. </w:t>
      </w:r>
      <w:r w:rsidR="00685F1F">
        <w:rPr>
          <w:rFonts w:ascii="Arial" w:hAnsi="Arial"/>
        </w:rPr>
        <w:t>And thanks for the insight.</w:t>
      </w:r>
    </w:p>
    <w:sectPr w:rsidR="0012003A"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E83E4" w14:textId="77777777" w:rsidR="00061D95" w:rsidRDefault="00061D95">
      <w:pPr>
        <w:spacing w:after="0" w:line="240" w:lineRule="auto"/>
      </w:pPr>
      <w:r>
        <w:separator/>
      </w:r>
    </w:p>
  </w:endnote>
  <w:endnote w:type="continuationSeparator" w:id="0">
    <w:p w14:paraId="7581667F" w14:textId="77777777" w:rsidR="00061D95" w:rsidRDefault="00061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5285E559"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75BC6F8E"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9108DD3"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6F4B6821"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3AE6B266"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0D99A"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8643F" w14:textId="77777777" w:rsidR="00061D95" w:rsidRDefault="00061D95">
      <w:pPr>
        <w:spacing w:after="0" w:line="240" w:lineRule="auto"/>
      </w:pPr>
      <w:r>
        <w:separator/>
      </w:r>
    </w:p>
  </w:footnote>
  <w:footnote w:type="continuationSeparator" w:id="0">
    <w:p w14:paraId="66D13F89" w14:textId="77777777" w:rsidR="00061D95" w:rsidRDefault="00061D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849BE"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0188"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9C596"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1A05"/>
    <w:rsid w:val="00013F71"/>
    <w:rsid w:val="0002299F"/>
    <w:rsid w:val="00023F0D"/>
    <w:rsid w:val="00034616"/>
    <w:rsid w:val="000406F2"/>
    <w:rsid w:val="00042C95"/>
    <w:rsid w:val="00050A6B"/>
    <w:rsid w:val="0006063C"/>
    <w:rsid w:val="00061D95"/>
    <w:rsid w:val="00066610"/>
    <w:rsid w:val="0007545C"/>
    <w:rsid w:val="00083902"/>
    <w:rsid w:val="000874AF"/>
    <w:rsid w:val="000934BC"/>
    <w:rsid w:val="00097AC8"/>
    <w:rsid w:val="000A5260"/>
    <w:rsid w:val="000B0944"/>
    <w:rsid w:val="000B1BCA"/>
    <w:rsid w:val="000C3CBE"/>
    <w:rsid w:val="000D07EB"/>
    <w:rsid w:val="000E4BA7"/>
    <w:rsid w:val="000F384D"/>
    <w:rsid w:val="0010284D"/>
    <w:rsid w:val="00102DBB"/>
    <w:rsid w:val="001140B2"/>
    <w:rsid w:val="0012003A"/>
    <w:rsid w:val="001200A5"/>
    <w:rsid w:val="001216B9"/>
    <w:rsid w:val="0015074B"/>
    <w:rsid w:val="00166948"/>
    <w:rsid w:val="001676DD"/>
    <w:rsid w:val="00177C6C"/>
    <w:rsid w:val="00181C8E"/>
    <w:rsid w:val="00191EF6"/>
    <w:rsid w:val="001A17DD"/>
    <w:rsid w:val="001C66B0"/>
    <w:rsid w:val="001D0AB3"/>
    <w:rsid w:val="001D2BF7"/>
    <w:rsid w:val="001D3AEE"/>
    <w:rsid w:val="001D415E"/>
    <w:rsid w:val="001E65AD"/>
    <w:rsid w:val="001E65F2"/>
    <w:rsid w:val="00215C92"/>
    <w:rsid w:val="002253C9"/>
    <w:rsid w:val="0022656A"/>
    <w:rsid w:val="0023106F"/>
    <w:rsid w:val="002314DA"/>
    <w:rsid w:val="002359E7"/>
    <w:rsid w:val="002362F5"/>
    <w:rsid w:val="00262BFD"/>
    <w:rsid w:val="002645C4"/>
    <w:rsid w:val="0027039D"/>
    <w:rsid w:val="002711E4"/>
    <w:rsid w:val="0027139A"/>
    <w:rsid w:val="00272ACB"/>
    <w:rsid w:val="00284A8E"/>
    <w:rsid w:val="0029639D"/>
    <w:rsid w:val="0029737A"/>
    <w:rsid w:val="002A324D"/>
    <w:rsid w:val="002C1359"/>
    <w:rsid w:val="002C31AA"/>
    <w:rsid w:val="002E1185"/>
    <w:rsid w:val="002E34D2"/>
    <w:rsid w:val="002E4394"/>
    <w:rsid w:val="002E5231"/>
    <w:rsid w:val="002E7E14"/>
    <w:rsid w:val="002F1691"/>
    <w:rsid w:val="002F219E"/>
    <w:rsid w:val="00303102"/>
    <w:rsid w:val="00303CB2"/>
    <w:rsid w:val="00314F5C"/>
    <w:rsid w:val="00326F90"/>
    <w:rsid w:val="00353FB5"/>
    <w:rsid w:val="003707B6"/>
    <w:rsid w:val="00386EE4"/>
    <w:rsid w:val="00393305"/>
    <w:rsid w:val="003C6AD3"/>
    <w:rsid w:val="00437138"/>
    <w:rsid w:val="00437526"/>
    <w:rsid w:val="00441D9C"/>
    <w:rsid w:val="00443864"/>
    <w:rsid w:val="00455E87"/>
    <w:rsid w:val="00471F0B"/>
    <w:rsid w:val="00480272"/>
    <w:rsid w:val="0048213F"/>
    <w:rsid w:val="00482EB8"/>
    <w:rsid w:val="004872DD"/>
    <w:rsid w:val="004A4A6A"/>
    <w:rsid w:val="004A641F"/>
    <w:rsid w:val="004B593C"/>
    <w:rsid w:val="004C3293"/>
    <w:rsid w:val="004E49FD"/>
    <w:rsid w:val="00506831"/>
    <w:rsid w:val="00512232"/>
    <w:rsid w:val="005177AC"/>
    <w:rsid w:val="00531F18"/>
    <w:rsid w:val="005325B6"/>
    <w:rsid w:val="00533BDD"/>
    <w:rsid w:val="00534406"/>
    <w:rsid w:val="00567A0D"/>
    <w:rsid w:val="00575643"/>
    <w:rsid w:val="00576A1D"/>
    <w:rsid w:val="0059751D"/>
    <w:rsid w:val="005A7C8F"/>
    <w:rsid w:val="005C34E1"/>
    <w:rsid w:val="005D2DE4"/>
    <w:rsid w:val="005D7DED"/>
    <w:rsid w:val="0060048C"/>
    <w:rsid w:val="0060246F"/>
    <w:rsid w:val="00611CD4"/>
    <w:rsid w:val="00627E22"/>
    <w:rsid w:val="00637B1D"/>
    <w:rsid w:val="00651F66"/>
    <w:rsid w:val="00665A71"/>
    <w:rsid w:val="00685F1F"/>
    <w:rsid w:val="00694DE0"/>
    <w:rsid w:val="006A2372"/>
    <w:rsid w:val="006A2A96"/>
    <w:rsid w:val="006A6E21"/>
    <w:rsid w:val="006B2A28"/>
    <w:rsid w:val="006E0B60"/>
    <w:rsid w:val="006E2A8C"/>
    <w:rsid w:val="006E4A93"/>
    <w:rsid w:val="006E7B92"/>
    <w:rsid w:val="006F658F"/>
    <w:rsid w:val="0072229D"/>
    <w:rsid w:val="007276FB"/>
    <w:rsid w:val="007321D8"/>
    <w:rsid w:val="0075194B"/>
    <w:rsid w:val="00754777"/>
    <w:rsid w:val="0076609F"/>
    <w:rsid w:val="007749AF"/>
    <w:rsid w:val="00774B9A"/>
    <w:rsid w:val="00776050"/>
    <w:rsid w:val="00794EBC"/>
    <w:rsid w:val="007B4C30"/>
    <w:rsid w:val="007B78DF"/>
    <w:rsid w:val="007C0674"/>
    <w:rsid w:val="007C1821"/>
    <w:rsid w:val="007C1C8A"/>
    <w:rsid w:val="007C4DF4"/>
    <w:rsid w:val="007D7680"/>
    <w:rsid w:val="007E240D"/>
    <w:rsid w:val="007E582B"/>
    <w:rsid w:val="007F4A06"/>
    <w:rsid w:val="00821597"/>
    <w:rsid w:val="00840B51"/>
    <w:rsid w:val="00880EBC"/>
    <w:rsid w:val="008928C3"/>
    <w:rsid w:val="008933DD"/>
    <w:rsid w:val="008979F1"/>
    <w:rsid w:val="008A2899"/>
    <w:rsid w:val="008B1A33"/>
    <w:rsid w:val="008D28DE"/>
    <w:rsid w:val="008D31EA"/>
    <w:rsid w:val="008D597D"/>
    <w:rsid w:val="008F29D6"/>
    <w:rsid w:val="008F66EB"/>
    <w:rsid w:val="00904C60"/>
    <w:rsid w:val="00912392"/>
    <w:rsid w:val="0092548A"/>
    <w:rsid w:val="00930F33"/>
    <w:rsid w:val="009454CF"/>
    <w:rsid w:val="009472AD"/>
    <w:rsid w:val="0095399C"/>
    <w:rsid w:val="009565F1"/>
    <w:rsid w:val="00961F04"/>
    <w:rsid w:val="0096769A"/>
    <w:rsid w:val="00972AC1"/>
    <w:rsid w:val="00980901"/>
    <w:rsid w:val="00983DDD"/>
    <w:rsid w:val="009A18FE"/>
    <w:rsid w:val="009B6C15"/>
    <w:rsid w:val="009C3AF0"/>
    <w:rsid w:val="009D355D"/>
    <w:rsid w:val="009E446D"/>
    <w:rsid w:val="00A12EE5"/>
    <w:rsid w:val="00A40E8D"/>
    <w:rsid w:val="00A57348"/>
    <w:rsid w:val="00A60D79"/>
    <w:rsid w:val="00A65902"/>
    <w:rsid w:val="00A668F2"/>
    <w:rsid w:val="00A74305"/>
    <w:rsid w:val="00A75097"/>
    <w:rsid w:val="00A842F1"/>
    <w:rsid w:val="00A92B11"/>
    <w:rsid w:val="00A945DE"/>
    <w:rsid w:val="00AA1D8D"/>
    <w:rsid w:val="00AA56F5"/>
    <w:rsid w:val="00AB3B6A"/>
    <w:rsid w:val="00AB65FD"/>
    <w:rsid w:val="00AD49AC"/>
    <w:rsid w:val="00AF783A"/>
    <w:rsid w:val="00B13685"/>
    <w:rsid w:val="00B16B65"/>
    <w:rsid w:val="00B47730"/>
    <w:rsid w:val="00B52E80"/>
    <w:rsid w:val="00B55D1D"/>
    <w:rsid w:val="00B57438"/>
    <w:rsid w:val="00B76DFC"/>
    <w:rsid w:val="00BA2C86"/>
    <w:rsid w:val="00BA4C2B"/>
    <w:rsid w:val="00BB21D6"/>
    <w:rsid w:val="00BB23D7"/>
    <w:rsid w:val="00BD0140"/>
    <w:rsid w:val="00BF724F"/>
    <w:rsid w:val="00C07B7E"/>
    <w:rsid w:val="00C131B1"/>
    <w:rsid w:val="00C2326E"/>
    <w:rsid w:val="00C24502"/>
    <w:rsid w:val="00C60372"/>
    <w:rsid w:val="00C6064E"/>
    <w:rsid w:val="00C62E99"/>
    <w:rsid w:val="00C63D94"/>
    <w:rsid w:val="00C916E2"/>
    <w:rsid w:val="00C91CE2"/>
    <w:rsid w:val="00C927AA"/>
    <w:rsid w:val="00C93981"/>
    <w:rsid w:val="00C939B9"/>
    <w:rsid w:val="00CB0664"/>
    <w:rsid w:val="00CC1580"/>
    <w:rsid w:val="00CC1C62"/>
    <w:rsid w:val="00CE7532"/>
    <w:rsid w:val="00CF300A"/>
    <w:rsid w:val="00D13B4E"/>
    <w:rsid w:val="00D34E36"/>
    <w:rsid w:val="00D5412F"/>
    <w:rsid w:val="00D545D2"/>
    <w:rsid w:val="00D57E81"/>
    <w:rsid w:val="00D65DC0"/>
    <w:rsid w:val="00D84E7A"/>
    <w:rsid w:val="00D93479"/>
    <w:rsid w:val="00DA237D"/>
    <w:rsid w:val="00DB0BC1"/>
    <w:rsid w:val="00DB3541"/>
    <w:rsid w:val="00DC053B"/>
    <w:rsid w:val="00DE06CD"/>
    <w:rsid w:val="00DE2452"/>
    <w:rsid w:val="00DF00EE"/>
    <w:rsid w:val="00DF79A1"/>
    <w:rsid w:val="00E160D1"/>
    <w:rsid w:val="00E232BF"/>
    <w:rsid w:val="00E43733"/>
    <w:rsid w:val="00E4389A"/>
    <w:rsid w:val="00E600CA"/>
    <w:rsid w:val="00E70D75"/>
    <w:rsid w:val="00E71960"/>
    <w:rsid w:val="00E732AF"/>
    <w:rsid w:val="00E83C7D"/>
    <w:rsid w:val="00E86A2C"/>
    <w:rsid w:val="00E95F58"/>
    <w:rsid w:val="00EA25F3"/>
    <w:rsid w:val="00EB2FBE"/>
    <w:rsid w:val="00EC26FD"/>
    <w:rsid w:val="00EC7B4D"/>
    <w:rsid w:val="00ED0658"/>
    <w:rsid w:val="00ED0E7E"/>
    <w:rsid w:val="00ED3244"/>
    <w:rsid w:val="00F04983"/>
    <w:rsid w:val="00F400A8"/>
    <w:rsid w:val="00F46467"/>
    <w:rsid w:val="00F554FC"/>
    <w:rsid w:val="00F55F57"/>
    <w:rsid w:val="00F56B6F"/>
    <w:rsid w:val="00F65977"/>
    <w:rsid w:val="00F96B02"/>
    <w:rsid w:val="00FB20EF"/>
    <w:rsid w:val="00FC693F"/>
    <w:rsid w:val="00FF50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3E3E6E"/>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11</Pages>
  <Words>4070</Words>
  <Characters>23202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Mahmood Jasim</cp:lastModifiedBy>
  <cp:revision>6</cp:revision>
  <dcterms:created xsi:type="dcterms:W3CDTF">2021-12-18T01:44:00Z</dcterms:created>
  <dcterms:modified xsi:type="dcterms:W3CDTF">2021-12-19T21:03:00Z</dcterms:modified>
  <cp:category/>
</cp:coreProperties>
</file>